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F0" w:rsidRDefault="004A10F0">
      <w:pPr>
        <w:autoSpaceDE w:val="0"/>
        <w:autoSpaceDN w:val="0"/>
        <w:spacing w:after="78" w:line="220" w:lineRule="exact"/>
      </w:pPr>
    </w:p>
    <w:p w:rsidR="004A10F0" w:rsidRPr="002905AD" w:rsidRDefault="002D444D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4A10F0" w:rsidRPr="002905AD" w:rsidRDefault="002D444D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4A10F0" w:rsidRDefault="002D444D">
      <w:pPr>
        <w:autoSpaceDE w:val="0"/>
        <w:autoSpaceDN w:val="0"/>
        <w:spacing w:before="670" w:after="2096" w:line="230" w:lineRule="auto"/>
        <w:ind w:right="4028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"СОШ √40"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2"/>
        <w:gridCol w:w="4080"/>
        <w:gridCol w:w="3300"/>
      </w:tblGrid>
      <w:tr w:rsidR="004A10F0">
        <w:trPr>
          <w:trHeight w:hRule="exact" w:val="27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44"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4A10F0">
        <w:trPr>
          <w:trHeight w:hRule="exact" w:val="28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МО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 СОШ√40"</w:t>
            </w:r>
          </w:p>
        </w:tc>
      </w:tr>
    </w:tbl>
    <w:p w:rsidR="004A10F0" w:rsidRDefault="004A10F0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82"/>
        <w:gridCol w:w="3460"/>
        <w:gridCol w:w="3400"/>
      </w:tblGrid>
      <w:tr w:rsidR="004A10F0">
        <w:trPr>
          <w:trHeight w:hRule="exact" w:val="358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______________Ахмедова Л. М. 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______________Шейхова Н. Б. 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4A10F0" w:rsidRDefault="0046747F">
            <w:pPr>
              <w:autoSpaceDE w:val="0"/>
              <w:autoSpaceDN w:val="0"/>
              <w:spacing w:before="6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Ольме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</w:t>
            </w:r>
            <w:proofErr w:type="spellStart"/>
            <w:r w:rsidR="002D444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ов</w:t>
            </w:r>
            <w:proofErr w:type="spellEnd"/>
            <w:r w:rsidR="002D444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Р. Н. </w:t>
            </w:r>
          </w:p>
        </w:tc>
      </w:tr>
      <w:tr w:rsidR="004A10F0">
        <w:trPr>
          <w:trHeight w:hRule="exact" w:val="42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110" w:after="0" w:line="230" w:lineRule="auto"/>
              <w:ind w:left="3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4A10F0" w:rsidRDefault="002D444D">
            <w:pPr>
              <w:autoSpaceDE w:val="0"/>
              <w:autoSpaceDN w:val="0"/>
              <w:spacing w:before="11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№1</w:t>
            </w:r>
          </w:p>
        </w:tc>
      </w:tr>
      <w:tr w:rsidR="004A10F0" w:rsidRPr="002905AD">
        <w:trPr>
          <w:trHeight w:hRule="exact" w:val="384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4A10F0" w:rsidRDefault="002905AD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</w:t>
            </w:r>
            <w:r w:rsidR="002D444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2D444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4A10F0" w:rsidRPr="002905AD" w:rsidRDefault="002905AD">
            <w:pPr>
              <w:autoSpaceDE w:val="0"/>
              <w:autoSpaceDN w:val="0"/>
              <w:spacing w:before="98" w:after="0" w:line="230" w:lineRule="auto"/>
              <w:ind w:left="336"/>
              <w:rPr>
                <w:lang w:val="ru-RU"/>
              </w:rPr>
            </w:pPr>
            <w:r w:rsidRPr="002905AD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</w:t>
            </w:r>
            <w:r w:rsidR="002D444D" w:rsidRPr="002905AD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2D444D" w:rsidRPr="002905AD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2022 г.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4A10F0" w:rsidRPr="002905AD" w:rsidRDefault="002905AD">
            <w:pPr>
              <w:autoSpaceDE w:val="0"/>
              <w:autoSpaceDN w:val="0"/>
              <w:spacing w:before="98" w:after="0" w:line="230" w:lineRule="auto"/>
              <w:ind w:left="392"/>
              <w:rPr>
                <w:lang w:val="ru-RU"/>
              </w:rPr>
            </w:pPr>
            <w:r w:rsidRPr="002905AD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</w:t>
            </w:r>
            <w:r w:rsidR="002D444D" w:rsidRPr="002905AD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2D444D" w:rsidRPr="002905AD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2022 г.</w:t>
            </w:r>
          </w:p>
        </w:tc>
      </w:tr>
    </w:tbl>
    <w:p w:rsidR="004A10F0" w:rsidRPr="002905AD" w:rsidRDefault="002D444D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2423152)</w:t>
      </w:r>
    </w:p>
    <w:p w:rsidR="004A10F0" w:rsidRPr="002905AD" w:rsidRDefault="002D444D">
      <w:pPr>
        <w:autoSpaceDE w:val="0"/>
        <w:autoSpaceDN w:val="0"/>
        <w:spacing w:before="166" w:after="0" w:line="262" w:lineRule="auto"/>
        <w:ind w:left="4320" w:right="3888"/>
        <w:jc w:val="center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«Математика»</w:t>
      </w:r>
    </w:p>
    <w:p w:rsidR="004A10F0" w:rsidRPr="002905AD" w:rsidRDefault="002D444D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4A10F0" w:rsidRPr="002905AD" w:rsidRDefault="002D444D">
      <w:pPr>
        <w:autoSpaceDE w:val="0"/>
        <w:autoSpaceDN w:val="0"/>
        <w:spacing w:before="2112" w:after="0" w:line="262" w:lineRule="auto"/>
        <w:ind w:left="7382" w:hanging="216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Магомедова </w:t>
      </w:r>
      <w:proofErr w:type="spell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Мадина</w:t>
      </w:r>
      <w:proofErr w:type="spell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Зайнудиновна</w:t>
      </w:r>
      <w:proofErr w:type="spell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2905AD">
        <w:rPr>
          <w:lang w:val="ru-RU"/>
        </w:rPr>
        <w:br/>
      </w:r>
      <w:r w:rsidR="007B605B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читель начальных классов</w:t>
      </w:r>
    </w:p>
    <w:p w:rsidR="004A10F0" w:rsidRPr="002905AD" w:rsidRDefault="002905AD">
      <w:pPr>
        <w:autoSpaceDE w:val="0"/>
        <w:autoSpaceDN w:val="0"/>
        <w:spacing w:before="2830" w:after="0" w:line="230" w:lineRule="auto"/>
        <w:ind w:right="405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Махачкала 2022</w:t>
      </w: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78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4A10F0" w:rsidRPr="002905AD" w:rsidRDefault="002D444D">
      <w:pPr>
        <w:autoSpaceDE w:val="0"/>
        <w:autoSpaceDN w:val="0"/>
        <w:spacing w:before="346" w:after="0"/>
        <w:ind w:firstLine="180"/>
        <w:rPr>
          <w:lang w:val="ru-RU"/>
        </w:rPr>
      </w:pP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4A10F0" w:rsidRPr="002905AD" w:rsidRDefault="002D444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4A10F0" w:rsidRPr="002905AD" w:rsidRDefault="002D444D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4A10F0" w:rsidRPr="002905AD" w:rsidRDefault="002D444D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4A10F0" w:rsidRPr="002905AD" w:rsidRDefault="002D444D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целое»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больше</w:t>
      </w:r>
      <w:proofErr w:type="spell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-меньше», «равно-неравно», «порядок»), смысла арифметических действий,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4A10F0" w:rsidRPr="002905AD" w:rsidRDefault="002D444D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4A10F0" w:rsidRPr="002905AD" w:rsidRDefault="002D444D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4A10F0" w:rsidRPr="002905AD" w:rsidRDefault="002D444D">
      <w:pPr>
        <w:autoSpaceDE w:val="0"/>
        <w:autoSpaceDN w:val="0"/>
        <w:spacing w:before="178" w:after="0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4A10F0" w:rsidRPr="002905AD" w:rsidRDefault="002D444D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4A10F0" w:rsidRPr="002905AD" w:rsidRDefault="002D444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proofErr w:type="gramEnd"/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66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4A10F0" w:rsidRPr="002905AD" w:rsidRDefault="002D444D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4A10F0" w:rsidRPr="002905AD" w:rsidRDefault="002D444D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78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A10F0" w:rsidRPr="002905AD" w:rsidRDefault="002D444D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величины»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Арифметические</w:t>
      </w:r>
      <w:proofErr w:type="spell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  <w:r w:rsidRPr="002905AD">
        <w:rPr>
          <w:lang w:val="ru-RU"/>
        </w:rPr>
        <w:br/>
      </w: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Арифметические действия </w:t>
      </w:r>
      <w:r w:rsidRPr="002905AD">
        <w:rPr>
          <w:lang w:val="ru-RU"/>
        </w:rPr>
        <w:br/>
      </w: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  <w:r w:rsidRPr="002905AD">
        <w:rPr>
          <w:lang w:val="ru-RU"/>
        </w:rPr>
        <w:br/>
      </w: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  <w:r w:rsidRPr="002905AD">
        <w:rPr>
          <w:lang w:val="ru-RU"/>
        </w:rPr>
        <w:br/>
      </w: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установление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пространственных отношений.</w:t>
      </w:r>
    </w:p>
    <w:p w:rsidR="004A10F0" w:rsidRPr="002905AD" w:rsidRDefault="002D444D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  <w:r w:rsidRPr="002905AD">
        <w:rPr>
          <w:lang w:val="ru-RU"/>
        </w:rPr>
        <w:br/>
      </w: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4A10F0" w:rsidRPr="002905AD" w:rsidRDefault="002D44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A10F0" w:rsidRPr="002905AD" w:rsidRDefault="002D444D">
      <w:pPr>
        <w:autoSpaceDE w:val="0"/>
        <w:autoSpaceDN w:val="0"/>
        <w:spacing w:before="72" w:after="0" w:line="271" w:lineRule="auto"/>
        <w:ind w:right="144" w:firstLine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Двух-</w:t>
      </w:r>
      <w:proofErr w:type="spell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трёхшаговые</w:t>
      </w:r>
      <w:proofErr w:type="spell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заданному</w:t>
      </w:r>
      <w:proofErr w:type="gramEnd"/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66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329" w:lineRule="auto"/>
        <w:ind w:left="240" w:right="7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основанию;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4A10F0" w:rsidRPr="002905AD" w:rsidRDefault="002D444D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4A10F0" w:rsidRPr="002905AD" w:rsidRDefault="002D444D">
      <w:pPr>
        <w:autoSpaceDE w:val="0"/>
        <w:autoSpaceDN w:val="0"/>
        <w:spacing w:before="180" w:after="0" w:line="336" w:lineRule="auto"/>
        <w:ind w:left="240" w:right="288" w:hanging="24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4A10F0" w:rsidRPr="002905AD" w:rsidRDefault="002D444D">
      <w:pPr>
        <w:autoSpaceDE w:val="0"/>
        <w:autoSpaceDN w:val="0"/>
        <w:spacing w:before="178" w:after="0" w:line="350" w:lineRule="auto"/>
        <w:ind w:left="240" w:right="576" w:hanging="24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4A10F0" w:rsidRPr="002905AD" w:rsidRDefault="002D444D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2905AD">
        <w:rPr>
          <w:lang w:val="ru-RU"/>
        </w:rPr>
        <w:br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78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4A10F0" w:rsidRPr="002905AD" w:rsidRDefault="002D444D">
      <w:pPr>
        <w:autoSpaceDE w:val="0"/>
        <w:autoSpaceDN w:val="0"/>
        <w:spacing w:before="262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4A10F0" w:rsidRPr="002905AD" w:rsidRDefault="002D444D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2905AD">
        <w:rPr>
          <w:lang w:val="ru-RU"/>
        </w:rPr>
        <w:tab/>
      </w: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4A10F0" w:rsidRPr="002905AD" w:rsidRDefault="002D444D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4A10F0" w:rsidRPr="002905AD" w:rsidRDefault="002D444D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4A10F0" w:rsidRPr="002905AD" w:rsidRDefault="002D444D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4A10F0" w:rsidRPr="002905AD" w:rsidRDefault="002D444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4A10F0" w:rsidRPr="002905AD" w:rsidRDefault="002D444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A10F0" w:rsidRPr="002905AD" w:rsidRDefault="002D444D">
      <w:pPr>
        <w:autoSpaceDE w:val="0"/>
        <w:autoSpaceDN w:val="0"/>
        <w:spacing w:before="324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4A10F0" w:rsidRPr="002905AD" w:rsidRDefault="002D444D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A10F0" w:rsidRPr="002905AD" w:rsidRDefault="002D444D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4A10F0" w:rsidRPr="002905AD" w:rsidRDefault="002D444D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132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3)  Работа с информацией:</w:t>
      </w:r>
    </w:p>
    <w:p w:rsidR="004A10F0" w:rsidRPr="002905AD" w:rsidRDefault="002D444D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4A10F0" w:rsidRPr="002905AD" w:rsidRDefault="002D444D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4A10F0" w:rsidRPr="002905AD" w:rsidRDefault="002D444D">
      <w:pPr>
        <w:autoSpaceDE w:val="0"/>
        <w:autoSpaceDN w:val="0"/>
        <w:spacing w:before="298" w:after="0" w:line="230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4A10F0" w:rsidRPr="002905AD" w:rsidRDefault="002D444D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4A10F0" w:rsidRPr="002905AD" w:rsidRDefault="002D444D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4A10F0" w:rsidRPr="002905AD" w:rsidRDefault="002D444D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4A10F0" w:rsidRPr="002905AD" w:rsidRDefault="002D444D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4A10F0" w:rsidRPr="002905AD" w:rsidRDefault="002D444D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A10F0" w:rsidRPr="002905AD" w:rsidRDefault="002D444D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A10F0" w:rsidRPr="002905AD" w:rsidRDefault="002D444D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деформированные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4A10F0" w:rsidRPr="002905AD" w:rsidRDefault="002D444D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составлять тексты заданий, аналогичные типовым изученным.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144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4A10F0" w:rsidRPr="002905AD" w:rsidRDefault="002D444D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4A10F0" w:rsidRPr="002905AD" w:rsidRDefault="002D444D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4A10F0" w:rsidRPr="002905AD" w:rsidRDefault="002D444D">
      <w:pPr>
        <w:autoSpaceDE w:val="0"/>
        <w:autoSpaceDN w:val="0"/>
        <w:spacing w:before="180" w:after="0" w:line="271" w:lineRule="auto"/>
        <w:ind w:left="420" w:right="576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A10F0" w:rsidRPr="002905AD" w:rsidRDefault="002D444D">
      <w:pPr>
        <w:autoSpaceDE w:val="0"/>
        <w:autoSpaceDN w:val="0"/>
        <w:spacing w:before="322" w:after="0" w:line="230" w:lineRule="auto"/>
        <w:rPr>
          <w:lang w:val="ru-RU"/>
        </w:rPr>
      </w:pPr>
      <w:r w:rsidRPr="002905AD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4A10F0" w:rsidRPr="002905AD" w:rsidRDefault="002D444D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1 классе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4A10F0" w:rsidRPr="002905AD" w:rsidRDefault="002D444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4A10F0" w:rsidRPr="002905AD" w:rsidRDefault="002D44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4A10F0" w:rsidRPr="002905AD" w:rsidRDefault="002D444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4A10F0" w:rsidRPr="002905AD" w:rsidRDefault="002D444D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</w:t>
      </w:r>
      <w:proofErr w:type="gramStart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, перед/за, над/под;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108" w:line="220" w:lineRule="exact"/>
        <w:rPr>
          <w:lang w:val="ru-RU"/>
        </w:rPr>
      </w:pPr>
    </w:p>
    <w:p w:rsidR="004A10F0" w:rsidRPr="002905AD" w:rsidRDefault="002D444D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4A10F0" w:rsidRPr="002905AD" w:rsidRDefault="002D444D">
      <w:pPr>
        <w:autoSpaceDE w:val="0"/>
        <w:autoSpaceDN w:val="0"/>
        <w:spacing w:before="190" w:after="0" w:line="262" w:lineRule="auto"/>
        <w:rPr>
          <w:lang w:val="ru-RU"/>
        </w:rPr>
      </w:pPr>
      <w:r w:rsidRPr="002905AD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4A10F0" w:rsidRPr="002905AD" w:rsidRDefault="004A10F0">
      <w:pPr>
        <w:rPr>
          <w:lang w:val="ru-RU"/>
        </w:rPr>
        <w:sectPr w:rsidR="004A10F0" w:rsidRPr="002905AD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4A10F0" w:rsidRPr="002905AD" w:rsidRDefault="004A10F0">
      <w:pPr>
        <w:autoSpaceDE w:val="0"/>
        <w:autoSpaceDN w:val="0"/>
        <w:spacing w:after="64" w:line="220" w:lineRule="exact"/>
        <w:rPr>
          <w:lang w:val="ru-RU"/>
        </w:rPr>
      </w:pPr>
    </w:p>
    <w:p w:rsidR="004A10F0" w:rsidRDefault="002D444D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p w:rsidR="002905AD" w:rsidRDefault="002905AD" w:rsidP="002905AD">
      <w:pPr>
        <w:pStyle w:val="af"/>
        <w:rPr>
          <w:sz w:val="20"/>
        </w:rPr>
      </w:pPr>
    </w:p>
    <w:p w:rsidR="002905AD" w:rsidRDefault="002905AD" w:rsidP="002905AD">
      <w:pPr>
        <w:pStyle w:val="af"/>
        <w:rPr>
          <w:sz w:val="20"/>
        </w:rPr>
      </w:pPr>
    </w:p>
    <w:p w:rsidR="002905AD" w:rsidRDefault="002905AD" w:rsidP="002905AD">
      <w:pPr>
        <w:pStyle w:val="af"/>
        <w:spacing w:before="8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3756"/>
        <w:gridCol w:w="528"/>
        <w:gridCol w:w="1106"/>
        <w:gridCol w:w="1140"/>
        <w:gridCol w:w="864"/>
        <w:gridCol w:w="3430"/>
        <w:gridCol w:w="1134"/>
        <w:gridCol w:w="3147"/>
      </w:tblGrid>
      <w:tr w:rsidR="002905AD" w:rsidRPr="00DD752E" w:rsidTr="0046747F">
        <w:trPr>
          <w:trHeight w:val="335"/>
        </w:trPr>
        <w:tc>
          <w:tcPr>
            <w:tcW w:w="397" w:type="dxa"/>
            <w:vMerge w:val="restart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3" w:lineRule="auto"/>
              <w:ind w:left="38" w:right="21" w:firstLine="4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</w:t>
            </w:r>
            <w:proofErr w:type="gramEnd"/>
            <w:r>
              <w:rPr>
                <w:w w:val="95"/>
                <w:sz w:val="24"/>
              </w:rPr>
              <w:t>/п</w:t>
            </w:r>
          </w:p>
        </w:tc>
        <w:tc>
          <w:tcPr>
            <w:tcW w:w="3756" w:type="dxa"/>
            <w:vMerge w:val="restart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3" w:lineRule="auto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Наименование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разделов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тем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2774" w:type="dxa"/>
            <w:gridSpan w:val="3"/>
          </w:tcPr>
          <w:p w:rsidR="002905AD" w:rsidRDefault="002905AD" w:rsidP="0046747F">
            <w:pPr>
              <w:pStyle w:val="TableParagraph"/>
              <w:spacing w:before="78" w:line="23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Количество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часов</w:t>
            </w:r>
          </w:p>
        </w:tc>
        <w:tc>
          <w:tcPr>
            <w:tcW w:w="864" w:type="dxa"/>
            <w:vMerge w:val="restart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6" w:lineRule="auto"/>
              <w:ind w:left="77" w:right="93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изучен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3430" w:type="dxa"/>
            <w:vMerge w:val="restart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Виды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деятельности</w:t>
            </w:r>
          </w:p>
        </w:tc>
        <w:tc>
          <w:tcPr>
            <w:tcW w:w="1134" w:type="dxa"/>
            <w:vMerge w:val="restart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6" w:lineRule="auto"/>
              <w:ind w:left="77" w:right="298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формы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w w:val="95"/>
                <w:sz w:val="24"/>
              </w:rPr>
              <w:t>контро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ля</w:t>
            </w:r>
            <w:proofErr w:type="gramEnd"/>
          </w:p>
        </w:tc>
        <w:tc>
          <w:tcPr>
            <w:tcW w:w="3147" w:type="dxa"/>
            <w:vMerge w:val="restart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6" w:lineRule="auto"/>
              <w:ind w:left="77" w:right="73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Электронны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(цифровые)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образовател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ьные</w:t>
            </w:r>
            <w:proofErr w:type="spellEnd"/>
          </w:p>
        </w:tc>
      </w:tr>
      <w:tr w:rsidR="002905AD" w:rsidTr="0046747F">
        <w:trPr>
          <w:trHeight w:val="1363"/>
        </w:trPr>
        <w:tc>
          <w:tcPr>
            <w:tcW w:w="397" w:type="dxa"/>
            <w:vMerge/>
            <w:tcBorders>
              <w:top w:val="nil"/>
              <w:bottom w:val="single" w:sz="6" w:space="0" w:color="000000"/>
            </w:tcBorders>
          </w:tcPr>
          <w:p w:rsidR="002905AD" w:rsidRPr="002905AD" w:rsidRDefault="002905AD" w:rsidP="0046747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756" w:type="dxa"/>
            <w:vMerge/>
            <w:tcBorders>
              <w:top w:val="nil"/>
              <w:bottom w:val="single" w:sz="6" w:space="0" w:color="000000"/>
            </w:tcBorders>
          </w:tcPr>
          <w:p w:rsidR="002905AD" w:rsidRPr="002905AD" w:rsidRDefault="002905AD" w:rsidP="0046747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3" w:lineRule="auto"/>
              <w:ind w:left="206" w:right="38" w:hanging="150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всег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</w:p>
        </w:tc>
        <w:tc>
          <w:tcPr>
            <w:tcW w:w="1106" w:type="dxa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6" w:lineRule="auto"/>
              <w:ind w:left="76" w:right="10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контроль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40" w:type="dxa"/>
            <w:tcBorders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8" w:line="276" w:lineRule="auto"/>
              <w:ind w:left="77" w:right="46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практичес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rPr>
                <w:sz w:val="2"/>
                <w:szCs w:val="2"/>
              </w:rPr>
            </w:pPr>
          </w:p>
        </w:tc>
        <w:tc>
          <w:tcPr>
            <w:tcW w:w="3147" w:type="dxa"/>
            <w:vMerge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rPr>
                <w:sz w:val="2"/>
                <w:szCs w:val="2"/>
              </w:rPr>
            </w:pPr>
          </w:p>
        </w:tc>
      </w:tr>
      <w:tr w:rsidR="002905AD" w:rsidTr="0046747F">
        <w:trPr>
          <w:trHeight w:val="336"/>
        </w:trPr>
        <w:tc>
          <w:tcPr>
            <w:tcW w:w="15502" w:type="dxa"/>
            <w:gridSpan w:val="9"/>
            <w:tcBorders>
              <w:top w:val="single" w:sz="6" w:space="0" w:color="000000"/>
            </w:tcBorders>
          </w:tcPr>
          <w:p w:rsidR="002905AD" w:rsidRDefault="002905AD" w:rsidP="0046747F">
            <w:pPr>
              <w:pStyle w:val="TableParagraph"/>
              <w:spacing w:before="74" w:line="242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1.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Числа</w:t>
            </w:r>
          </w:p>
        </w:tc>
      </w:tr>
      <w:tr w:rsidR="002905AD" w:rsidTr="0046747F">
        <w:trPr>
          <w:trHeight w:val="374"/>
        </w:trPr>
        <w:tc>
          <w:tcPr>
            <w:tcW w:w="39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6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1.1.</w:t>
            </w:r>
          </w:p>
        </w:tc>
        <w:tc>
          <w:tcPr>
            <w:tcW w:w="375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64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Числа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9: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различение,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чтение,</w:t>
            </w:r>
          </w:p>
        </w:tc>
        <w:tc>
          <w:tcPr>
            <w:tcW w:w="528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6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6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2905AD" w:rsidRDefault="008A263F" w:rsidP="0046747F">
            <w:pPr>
              <w:pStyle w:val="TableParagraph"/>
              <w:spacing w:before="76"/>
              <w:ind w:left="8" w:right="6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02.09.2022 06.09.2022</w:t>
            </w:r>
          </w:p>
        </w:tc>
        <w:tc>
          <w:tcPr>
            <w:tcW w:w="343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Устная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работа: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счёт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единицами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разном</w:t>
            </w:r>
            <w:proofErr w:type="gramEnd"/>
          </w:p>
        </w:tc>
        <w:tc>
          <w:tcPr>
            <w:tcW w:w="1134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6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</w:tc>
        <w:tc>
          <w:tcPr>
            <w:tcW w:w="314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Учи</w:t>
            </w:r>
          </w:p>
        </w:tc>
      </w:tr>
      <w:tr w:rsidR="002905AD" w:rsidTr="0046747F">
        <w:trPr>
          <w:trHeight w:val="322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6"/>
              <w:ind w:left="73"/>
              <w:rPr>
                <w:sz w:val="24"/>
              </w:rPr>
            </w:pPr>
            <w:r>
              <w:rPr>
                <w:sz w:val="24"/>
              </w:rPr>
              <w:t>запись.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16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порядке,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чтение,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упорядочение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однозначных</w:t>
            </w:r>
            <w:proofErr w:type="gramEnd"/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ыый</w:t>
            </w:r>
            <w:proofErr w:type="spellEnd"/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ру</w:t>
            </w:r>
            <w:proofErr w:type="spellEnd"/>
          </w:p>
        </w:tc>
      </w:tr>
      <w:tr w:rsidR="002905AD" w:rsidTr="0046747F">
        <w:trPr>
          <w:trHeight w:val="318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8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двузначных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чисел;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счёт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2,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5;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опро</w:t>
            </w:r>
            <w:proofErr w:type="spellEnd"/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sz w:val="24"/>
              </w:rPr>
              <w:t>РЭШ</w:t>
            </w:r>
          </w:p>
        </w:tc>
      </w:tr>
      <w:tr w:rsidR="002905AD" w:rsidTr="0046747F">
        <w:trPr>
          <w:trHeight w:val="475"/>
        </w:trPr>
        <w:tc>
          <w:tcPr>
            <w:tcW w:w="397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  <w:spacing w:before="13"/>
              <w:ind w:left="9" w:right="4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34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  <w:spacing w:before="13"/>
              <w:ind w:left="77"/>
              <w:rPr>
                <w:sz w:val="24"/>
              </w:rPr>
            </w:pPr>
            <w:r>
              <w:rPr>
                <w:sz w:val="24"/>
              </w:rPr>
              <w:t>с;</w:t>
            </w:r>
          </w:p>
        </w:tc>
        <w:tc>
          <w:tcPr>
            <w:tcW w:w="3147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2095"/>
        </w:trPr>
        <w:tc>
          <w:tcPr>
            <w:tcW w:w="397" w:type="dxa"/>
          </w:tcPr>
          <w:p w:rsidR="002905AD" w:rsidRDefault="002905AD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1.2.</w:t>
            </w:r>
          </w:p>
        </w:tc>
        <w:tc>
          <w:tcPr>
            <w:tcW w:w="3756" w:type="dxa"/>
          </w:tcPr>
          <w:p w:rsidR="002905AD" w:rsidRDefault="002905AD" w:rsidP="0046747F">
            <w:pPr>
              <w:pStyle w:val="TableParagraph"/>
              <w:spacing w:before="78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Единица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счёта.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Десяток.</w:t>
            </w:r>
          </w:p>
        </w:tc>
        <w:tc>
          <w:tcPr>
            <w:tcW w:w="528" w:type="dxa"/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2905AD" w:rsidRDefault="008A263F" w:rsidP="0046747F">
            <w:pPr>
              <w:pStyle w:val="TableParagraph"/>
              <w:spacing w:before="42"/>
              <w:ind w:left="9" w:right="4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07.09.2022 15.09.2022</w:t>
            </w:r>
          </w:p>
        </w:tc>
        <w:tc>
          <w:tcPr>
            <w:tcW w:w="3430" w:type="dxa"/>
          </w:tcPr>
          <w:p w:rsidR="002905AD" w:rsidRDefault="002905AD" w:rsidP="0046747F">
            <w:pPr>
              <w:pStyle w:val="TableParagraph"/>
              <w:spacing w:before="78" w:line="276" w:lineRule="auto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Работа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парах/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группах.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Формулирование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ответов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вопросы: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</w:t>
            </w:r>
            <w:proofErr w:type="spellStart"/>
            <w:r>
              <w:rPr>
                <w:w w:val="95"/>
                <w:sz w:val="24"/>
              </w:rPr>
              <w:t>Сколько?»</w:t>
            </w:r>
            <w:proofErr w:type="gramStart"/>
            <w:r>
              <w:rPr>
                <w:w w:val="95"/>
                <w:sz w:val="24"/>
              </w:rPr>
              <w:t>,«</w:t>
            </w:r>
            <w:proofErr w:type="gramEnd"/>
            <w:r>
              <w:rPr>
                <w:w w:val="95"/>
                <w:sz w:val="24"/>
              </w:rPr>
              <w:t>Который</w:t>
            </w:r>
            <w:proofErr w:type="spellEnd"/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счёту?»,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«На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сколько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больше?»,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«На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сколько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меньше?»,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«Что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получится,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если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увеличить/уменьшить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количество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2?»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905AD" w:rsidRDefault="002905AD" w:rsidP="0046747F">
            <w:pPr>
              <w:pStyle w:val="TableParagraph"/>
              <w:spacing w:line="274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образцу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самостоятельно;</w:t>
            </w:r>
          </w:p>
        </w:tc>
        <w:tc>
          <w:tcPr>
            <w:tcW w:w="1134" w:type="dxa"/>
          </w:tcPr>
          <w:p w:rsidR="002905AD" w:rsidRDefault="002905AD" w:rsidP="0046747F">
            <w:pPr>
              <w:pStyle w:val="TableParagraph"/>
              <w:spacing w:before="78" w:line="276" w:lineRule="auto"/>
              <w:ind w:left="77" w:right="44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3147" w:type="dxa"/>
          </w:tcPr>
          <w:p w:rsidR="002905AD" w:rsidRDefault="002905AD" w:rsidP="0046747F">
            <w:pPr>
              <w:pStyle w:val="TableParagraph"/>
              <w:spacing w:before="78" w:line="276" w:lineRule="auto"/>
              <w:ind w:left="77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2905AD" w:rsidTr="0046747F">
        <w:trPr>
          <w:trHeight w:val="382"/>
        </w:trPr>
        <w:tc>
          <w:tcPr>
            <w:tcW w:w="39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1.3.</w:t>
            </w:r>
          </w:p>
        </w:tc>
        <w:tc>
          <w:tcPr>
            <w:tcW w:w="375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Счёт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предметов,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результата</w:t>
            </w:r>
          </w:p>
        </w:tc>
        <w:tc>
          <w:tcPr>
            <w:tcW w:w="528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10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2905AD" w:rsidRDefault="008A263F" w:rsidP="0046747F">
            <w:pPr>
              <w:pStyle w:val="TableParagraph"/>
              <w:spacing w:before="78"/>
              <w:ind w:left="8" w:right="6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16.09.2022 19.09.2022</w:t>
            </w:r>
          </w:p>
        </w:tc>
        <w:tc>
          <w:tcPr>
            <w:tcW w:w="343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Чтение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образцу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самостоятельно</w:t>
            </w:r>
          </w:p>
        </w:tc>
        <w:tc>
          <w:tcPr>
            <w:tcW w:w="1134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</w:tc>
        <w:tc>
          <w:tcPr>
            <w:tcW w:w="314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Учи.</w:t>
            </w:r>
          </w:p>
        </w:tc>
      </w:tr>
      <w:tr w:rsidR="002905AD" w:rsidTr="0046747F">
        <w:trPr>
          <w:trHeight w:val="316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3"/>
              <w:rPr>
                <w:sz w:val="24"/>
              </w:rPr>
            </w:pPr>
            <w:r>
              <w:rPr>
                <w:sz w:val="24"/>
              </w:rPr>
              <w:t>цифрами.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16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групп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геометрических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заданном</w:t>
            </w:r>
            <w:proofErr w:type="gramEnd"/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rPr>
                <w:sz w:val="24"/>
              </w:rPr>
            </w:pPr>
            <w:proofErr w:type="spellStart"/>
            <w:r>
              <w:rPr>
                <w:sz w:val="24"/>
              </w:rPr>
              <w:t>ру</w:t>
            </w:r>
            <w:proofErr w:type="spellEnd"/>
          </w:p>
        </w:tc>
      </w:tr>
      <w:tr w:rsidR="002905AD" w:rsidTr="0046747F">
        <w:trPr>
          <w:trHeight w:val="316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8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самостоятельно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установленном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lastRenderedPageBreak/>
              <w:t>порядке</w:t>
            </w:r>
            <w:proofErr w:type="gramEnd"/>
            <w:r>
              <w:rPr>
                <w:w w:val="95"/>
                <w:sz w:val="24"/>
              </w:rPr>
              <w:t>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опро</w:t>
            </w:r>
            <w:proofErr w:type="spellEnd"/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sz w:val="24"/>
              </w:rPr>
              <w:t>РЭШ</w:t>
            </w:r>
          </w:p>
        </w:tc>
      </w:tr>
      <w:tr w:rsidR="002905AD" w:rsidTr="0046747F">
        <w:trPr>
          <w:trHeight w:val="399"/>
        </w:trPr>
        <w:tc>
          <w:tcPr>
            <w:tcW w:w="397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9" w:right="4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34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sz w:val="24"/>
              </w:rPr>
              <w:t>с;</w:t>
            </w:r>
          </w:p>
        </w:tc>
        <w:tc>
          <w:tcPr>
            <w:tcW w:w="3147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377"/>
        </w:trPr>
        <w:tc>
          <w:tcPr>
            <w:tcW w:w="39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1.4.</w:t>
            </w:r>
          </w:p>
        </w:tc>
        <w:tc>
          <w:tcPr>
            <w:tcW w:w="375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Порядковый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номер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объекта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при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8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Словесное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описание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группы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предметов,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ряда</w:t>
            </w:r>
          </w:p>
        </w:tc>
        <w:tc>
          <w:tcPr>
            <w:tcW w:w="1134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</w:tc>
        <w:tc>
          <w:tcPr>
            <w:tcW w:w="314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Учи.</w:t>
            </w:r>
          </w:p>
        </w:tc>
      </w:tr>
      <w:tr w:rsidR="002905AD" w:rsidTr="0046747F">
        <w:trPr>
          <w:trHeight w:val="322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6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заданном</w:t>
            </w:r>
            <w:r>
              <w:rPr>
                <w:spacing w:val="9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порядке</w:t>
            </w:r>
            <w:proofErr w:type="gramEnd"/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счёта.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8A263F" w:rsidP="0046747F">
            <w:pPr>
              <w:pStyle w:val="TableParagraph"/>
              <w:spacing w:before="18"/>
              <w:ind w:left="16" w:right="6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20.09.2022 23.09.2022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sz w:val="24"/>
              </w:rPr>
              <w:t>чисел;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ру</w:t>
            </w:r>
            <w:proofErr w:type="spellEnd"/>
          </w:p>
        </w:tc>
      </w:tr>
      <w:tr w:rsidR="002905AD" w:rsidTr="0046747F">
        <w:trPr>
          <w:trHeight w:val="316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8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опро</w:t>
            </w:r>
            <w:proofErr w:type="spellEnd"/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sz w:val="24"/>
              </w:rPr>
              <w:t>РЭШ</w:t>
            </w:r>
          </w:p>
        </w:tc>
      </w:tr>
      <w:tr w:rsidR="002905AD" w:rsidTr="0046747F">
        <w:trPr>
          <w:trHeight w:val="389"/>
        </w:trPr>
        <w:tc>
          <w:tcPr>
            <w:tcW w:w="397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9" w:right="4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34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  <w:spacing w:before="12"/>
              <w:ind w:left="77"/>
              <w:rPr>
                <w:sz w:val="24"/>
              </w:rPr>
            </w:pPr>
            <w:r>
              <w:rPr>
                <w:sz w:val="24"/>
              </w:rPr>
              <w:t>с;</w:t>
            </w:r>
          </w:p>
        </w:tc>
        <w:tc>
          <w:tcPr>
            <w:tcW w:w="3147" w:type="dxa"/>
            <w:tcBorders>
              <w:top w:val="nil"/>
            </w:tcBorders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376"/>
        </w:trPr>
        <w:tc>
          <w:tcPr>
            <w:tcW w:w="39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1.5.</w:t>
            </w:r>
          </w:p>
        </w:tc>
        <w:tc>
          <w:tcPr>
            <w:tcW w:w="375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Сравнение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сравнение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групп</w:t>
            </w:r>
          </w:p>
        </w:tc>
        <w:tc>
          <w:tcPr>
            <w:tcW w:w="528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2905AD" w:rsidRDefault="008A263F" w:rsidP="0046747F">
            <w:pPr>
              <w:pStyle w:val="TableParagraph"/>
              <w:spacing w:before="78"/>
              <w:ind w:left="8" w:right="6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26.09.2022 30.09.2022</w:t>
            </w:r>
          </w:p>
        </w:tc>
        <w:tc>
          <w:tcPr>
            <w:tcW w:w="3430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Цифры;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знаки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сравнения,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равенства,</w:t>
            </w:r>
          </w:p>
        </w:tc>
        <w:tc>
          <w:tcPr>
            <w:tcW w:w="1134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Письмен</w:t>
            </w:r>
          </w:p>
        </w:tc>
        <w:tc>
          <w:tcPr>
            <w:tcW w:w="3147" w:type="dxa"/>
            <w:tcBorders>
              <w:bottom w:val="nil"/>
            </w:tcBorders>
          </w:tcPr>
          <w:p w:rsidR="002905AD" w:rsidRDefault="002905AD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Учи.</w:t>
            </w:r>
          </w:p>
        </w:tc>
      </w:tr>
      <w:tr w:rsidR="002905AD" w:rsidTr="0046747F">
        <w:trPr>
          <w:trHeight w:val="316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6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предметов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количеству: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больше,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16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арифметических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ру</w:t>
            </w:r>
            <w:proofErr w:type="spellEnd"/>
          </w:p>
        </w:tc>
      </w:tr>
      <w:tr w:rsidR="002905AD" w:rsidTr="0046747F">
        <w:trPr>
          <w:trHeight w:val="339"/>
        </w:trPr>
        <w:tc>
          <w:tcPr>
            <w:tcW w:w="39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375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6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меньше,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столько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же.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8" w:right="6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3147" w:type="dxa"/>
            <w:tcBorders>
              <w:top w:val="nil"/>
              <w:bottom w:val="nil"/>
            </w:tcBorders>
          </w:tcPr>
          <w:p w:rsidR="002905AD" w:rsidRDefault="002905AD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sz w:val="24"/>
              </w:rPr>
              <w:t>РЭШ</w:t>
            </w:r>
          </w:p>
        </w:tc>
      </w:tr>
      <w:tr w:rsidR="002905AD" w:rsidTr="0046747F">
        <w:trPr>
          <w:trHeight w:val="237"/>
        </w:trPr>
        <w:tc>
          <w:tcPr>
            <w:tcW w:w="397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  <w:tc>
          <w:tcPr>
            <w:tcW w:w="3756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  <w:tc>
          <w:tcPr>
            <w:tcW w:w="528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  <w:tc>
          <w:tcPr>
            <w:tcW w:w="1140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  <w:tc>
          <w:tcPr>
            <w:tcW w:w="864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spacing w:line="217" w:lineRule="exact"/>
              <w:ind w:left="9" w:right="4"/>
              <w:jc w:val="center"/>
              <w:rPr>
                <w:sz w:val="24"/>
              </w:rPr>
            </w:pPr>
          </w:p>
        </w:tc>
        <w:tc>
          <w:tcPr>
            <w:tcW w:w="3430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  <w:tc>
          <w:tcPr>
            <w:tcW w:w="3147" w:type="dxa"/>
            <w:tcBorders>
              <w:top w:val="nil"/>
              <w:bottom w:val="single" w:sz="6" w:space="0" w:color="000000"/>
            </w:tcBorders>
          </w:tcPr>
          <w:p w:rsidR="002905AD" w:rsidRDefault="002905AD" w:rsidP="0046747F">
            <w:pPr>
              <w:pStyle w:val="TableParagraph"/>
              <w:rPr>
                <w:sz w:val="16"/>
              </w:rPr>
            </w:pPr>
          </w:p>
        </w:tc>
      </w:tr>
    </w:tbl>
    <w:p w:rsidR="002905AD" w:rsidRDefault="002905AD" w:rsidP="002905AD">
      <w:pPr>
        <w:rPr>
          <w:sz w:val="16"/>
        </w:rPr>
        <w:sectPr w:rsidR="002905AD">
          <w:pgSz w:w="1685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3757"/>
        <w:gridCol w:w="529"/>
        <w:gridCol w:w="1107"/>
        <w:gridCol w:w="1141"/>
        <w:gridCol w:w="865"/>
        <w:gridCol w:w="5250"/>
        <w:gridCol w:w="1081"/>
        <w:gridCol w:w="1383"/>
      </w:tblGrid>
      <w:tr w:rsidR="008A263F" w:rsidTr="0046747F">
        <w:trPr>
          <w:trHeight w:val="1414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lastRenderedPageBreak/>
              <w:t>1.6.</w:t>
            </w:r>
          </w:p>
        </w:tc>
        <w:tc>
          <w:tcPr>
            <w:tcW w:w="3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 w:line="273" w:lineRule="auto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Число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цифра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0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измерении,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вычислении.</w:t>
            </w:r>
          </w:p>
        </w:tc>
        <w:tc>
          <w:tcPr>
            <w:tcW w:w="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>
            <w:pPr>
              <w:spacing w:before="76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5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 w:line="276" w:lineRule="auto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Игровые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упражнения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различению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количества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предметов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(зрительно,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слух,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установлением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соответствия),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числа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цифры,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представлению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словесно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письменно;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 w:line="276" w:lineRule="auto"/>
              <w:ind w:left="71" w:right="495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4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40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1.7.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 w:line="276" w:lineRule="auto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Числа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пределах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20: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чтение,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>
            <w:pPr>
              <w:spacing w:before="78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 w:line="276" w:lineRule="auto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Чтение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образцу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самостоятельно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групп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геометрических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заданном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 w:line="276" w:lineRule="auto"/>
              <w:ind w:left="71" w:right="46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Контроль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39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1.8.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Однозначные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двузначные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числа.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>
            <w:pPr>
              <w:spacing w:before="78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05.10.2022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 w:line="276" w:lineRule="auto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Чтение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образцу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самостоятельно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групп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геометрических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заданном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 w:line="276" w:lineRule="auto"/>
              <w:ind w:left="71" w:right="495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5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40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1.9.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 w:line="273" w:lineRule="auto"/>
              <w:ind w:left="73" w:right="276"/>
              <w:rPr>
                <w:sz w:val="24"/>
              </w:rPr>
            </w:pPr>
            <w:r>
              <w:rPr>
                <w:w w:val="95"/>
                <w:sz w:val="24"/>
              </w:rPr>
              <w:t>Увеличение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(уменьшение)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>
            <w:pPr>
              <w:spacing w:before="78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 w:line="276" w:lineRule="auto"/>
              <w:ind w:left="72" w:right="171"/>
              <w:rPr>
                <w:sz w:val="24"/>
              </w:rPr>
            </w:pPr>
            <w:r>
              <w:rPr>
                <w:sz w:val="24"/>
              </w:rPr>
              <w:t>Устная работа: счёт единицами в разном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порядке, чтение, упорядочение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однозначных 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 w:line="276" w:lineRule="auto"/>
              <w:ind w:left="71" w:right="24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80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2905AD" w:rsidTr="0046747F">
        <w:trPr>
          <w:trHeight w:val="337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 w:line="237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 w:line="237" w:lineRule="exact"/>
              <w:ind w:left="7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338"/>
        </w:trPr>
        <w:tc>
          <w:tcPr>
            <w:tcW w:w="155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1" w:line="237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2.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Величины</w:t>
            </w:r>
          </w:p>
        </w:tc>
      </w:tr>
      <w:tr w:rsidR="002905AD" w:rsidTr="0046747F">
        <w:trPr>
          <w:trHeight w:val="143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2.1.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 w:line="273" w:lineRule="auto"/>
              <w:ind w:left="1062" w:hanging="865"/>
              <w:rPr>
                <w:sz w:val="24"/>
              </w:rPr>
            </w:pPr>
            <w:r>
              <w:rPr>
                <w:w w:val="95"/>
                <w:sz w:val="24"/>
              </w:rPr>
              <w:t>Длина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её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мерки.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8A263F" w:rsidP="0046747F">
            <w:pPr>
              <w:pStyle w:val="TableParagraph"/>
              <w:spacing w:before="41"/>
              <w:ind w:left="6" w:right="7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07.10.2022 10.10.2022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/>
              <w:ind w:left="72"/>
              <w:rPr>
                <w:sz w:val="24"/>
              </w:rPr>
            </w:pPr>
            <w:r>
              <w:rPr>
                <w:w w:val="95"/>
                <w:sz w:val="24"/>
              </w:rPr>
              <w:t>Знакомство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приборами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измерения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величин;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 w:line="276" w:lineRule="auto"/>
              <w:ind w:left="71" w:right="495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80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722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2.2.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66" w:line="276" w:lineRule="auto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Сравнение без измерения: выше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ниже,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шире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—у</w:t>
            </w:r>
            <w:proofErr w:type="gramEnd"/>
            <w:r>
              <w:rPr>
                <w:sz w:val="24"/>
              </w:rPr>
              <w:t>же,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11.10.2022 14.10.2022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44" w:line="310" w:lineRule="atLeast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Линейка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как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простейший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измерения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длины;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44" w:line="310" w:lineRule="atLeast"/>
              <w:ind w:left="71" w:right="495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44" w:line="310" w:lineRule="atLeast"/>
              <w:ind w:left="70" w:right="827"/>
              <w:rPr>
                <w:sz w:val="24"/>
              </w:rPr>
            </w:pPr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8A263F" w:rsidTr="0046747F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2.3.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 w:line="276" w:lineRule="auto"/>
              <w:ind w:left="106" w:right="82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Единицы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длины: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сантиметр,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дециметр; 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соотношения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между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ними.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17.10.2022 18.10.2022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 w:line="276" w:lineRule="auto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Понимание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назначения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необходимости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 w:line="276" w:lineRule="auto"/>
              <w:ind w:left="71" w:right="51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3F" w:rsidRDefault="008A263F" w:rsidP="0046747F">
            <w:pPr>
              <w:pStyle w:val="TableParagraph"/>
              <w:spacing w:before="78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2905AD" w:rsidTr="0046747F">
        <w:trPr>
          <w:trHeight w:val="31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75" w:line="223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  <w:spacing w:before="75" w:line="223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10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5AD" w:rsidRDefault="002905AD" w:rsidP="0046747F">
            <w:pPr>
              <w:pStyle w:val="TableParagraph"/>
            </w:pPr>
          </w:p>
        </w:tc>
      </w:tr>
    </w:tbl>
    <w:p w:rsidR="002905AD" w:rsidRDefault="002905AD" w:rsidP="002905AD">
      <w:pPr>
        <w:sectPr w:rsidR="002905AD">
          <w:pgSz w:w="16850" w:h="11900" w:orient="landscape"/>
          <w:pgMar w:top="2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756"/>
        <w:gridCol w:w="528"/>
        <w:gridCol w:w="1106"/>
        <w:gridCol w:w="1140"/>
        <w:gridCol w:w="864"/>
        <w:gridCol w:w="5249"/>
        <w:gridCol w:w="1080"/>
        <w:gridCol w:w="1383"/>
      </w:tblGrid>
      <w:tr w:rsidR="002905AD" w:rsidTr="0046747F">
        <w:trPr>
          <w:trHeight w:val="338"/>
        </w:trPr>
        <w:tc>
          <w:tcPr>
            <w:tcW w:w="15502" w:type="dxa"/>
            <w:gridSpan w:val="9"/>
          </w:tcPr>
          <w:p w:rsidR="002905AD" w:rsidRDefault="002905AD" w:rsidP="0046747F">
            <w:pPr>
              <w:pStyle w:val="TableParagraph"/>
              <w:spacing w:before="78" w:line="240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lastRenderedPageBreak/>
              <w:t>Раздел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3.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Арифметические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действия</w:t>
            </w:r>
          </w:p>
        </w:tc>
      </w:tr>
      <w:tr w:rsidR="008A263F" w:rsidTr="0046747F">
        <w:trPr>
          <w:trHeight w:val="1408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3.1.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4" w:right="574"/>
              <w:rPr>
                <w:sz w:val="24"/>
              </w:rPr>
            </w:pPr>
            <w:r>
              <w:rPr>
                <w:w w:val="95"/>
                <w:sz w:val="24"/>
              </w:rPr>
              <w:t>Сложение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вычитание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19.10.2022 21.10.2022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203"/>
              <w:rPr>
                <w:sz w:val="24"/>
              </w:rPr>
            </w:pPr>
            <w:r>
              <w:rPr>
                <w:w w:val="95"/>
                <w:sz w:val="24"/>
              </w:rPr>
              <w:t>Практическая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числовым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выражением: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чтение,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приведение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примера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(с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образцу),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иллюстрирующего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687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3.2.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Названия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компонентов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результатов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сложения,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вычитания. Знаки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вычитания, названия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компонентов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24.10.2022 09.11.2022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87"/>
              <w:rPr>
                <w:sz w:val="24"/>
              </w:rPr>
            </w:pPr>
            <w:r>
              <w:rPr>
                <w:w w:val="95"/>
                <w:sz w:val="24"/>
              </w:rPr>
              <w:t>Использование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разных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способов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подсчёта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разности,</w:t>
            </w:r>
          </w:p>
          <w:p w:rsidR="008A263F" w:rsidRDefault="008A263F" w:rsidP="0046747F">
            <w:pPr>
              <w:pStyle w:val="TableParagraph"/>
              <w:spacing w:line="278" w:lineRule="auto"/>
              <w:ind w:left="78" w:right="487"/>
              <w:rPr>
                <w:sz w:val="24"/>
              </w:rPr>
            </w:pPr>
            <w:r>
              <w:rPr>
                <w:w w:val="95"/>
                <w:sz w:val="24"/>
              </w:rPr>
              <w:t>использование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переместительного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свойства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722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5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3.3.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Вычитание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как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действие,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обратное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сложению.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10.11.2022 18.11.2022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8"/>
              <w:rPr>
                <w:sz w:val="24"/>
              </w:rPr>
            </w:pPr>
            <w:r>
              <w:rPr>
                <w:sz w:val="24"/>
              </w:rPr>
              <w:t>Обсуждение приёмов сложения, вычитания: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нахождение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значения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суммы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разности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основе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8" w:right="112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Письмен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8" w:right="819"/>
              <w:rPr>
                <w:sz w:val="24"/>
              </w:rPr>
            </w:pPr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8A263F" w:rsidTr="0046747F">
        <w:trPr>
          <w:trHeight w:val="1519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5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3.4.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Неизвестное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слагаемое.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19.11.2022 25.11.2022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203"/>
              <w:rPr>
                <w:sz w:val="24"/>
              </w:rPr>
            </w:pPr>
            <w:r>
              <w:rPr>
                <w:w w:val="95"/>
                <w:sz w:val="24"/>
              </w:rPr>
              <w:t>Практическая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числовым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выражением: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чтение,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приведение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примера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(с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образцу),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иллюстрирующего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2394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80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3.5.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80" w:line="273" w:lineRule="auto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Сложение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одинаковых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слагаемых.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28.11.2022 05.12.2022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80" w:line="273" w:lineRule="auto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Работа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парах/группах: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проверка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правильности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A263F" w:rsidRDefault="008A263F" w:rsidP="0046747F">
            <w:pPr>
              <w:pStyle w:val="TableParagraph"/>
              <w:spacing w:before="5" w:line="276" w:lineRule="auto"/>
              <w:ind w:left="78" w:right="203"/>
              <w:rPr>
                <w:sz w:val="24"/>
              </w:rPr>
            </w:pPr>
            <w:r>
              <w:rPr>
                <w:w w:val="95"/>
                <w:sz w:val="24"/>
              </w:rPr>
              <w:t>использованием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раздаточного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материала,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линейки, модели действия, по образцу;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обнаружение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общего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различного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арифметических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80" w:line="276" w:lineRule="auto"/>
              <w:ind w:left="78" w:right="16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80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420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3.6.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Прибавление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вычитание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нуля.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06.12.2022 13.12.2022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87"/>
              <w:rPr>
                <w:sz w:val="24"/>
              </w:rPr>
            </w:pPr>
            <w:r>
              <w:rPr>
                <w:w w:val="95"/>
                <w:sz w:val="24"/>
              </w:rPr>
              <w:t>Использование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разных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способов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подсчёта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разности,</w:t>
            </w:r>
          </w:p>
          <w:p w:rsidR="008A263F" w:rsidRDefault="008A263F" w:rsidP="0046747F">
            <w:pPr>
              <w:pStyle w:val="TableParagraph"/>
              <w:spacing w:line="276" w:lineRule="auto"/>
              <w:ind w:left="78" w:right="487"/>
              <w:rPr>
                <w:sz w:val="24"/>
              </w:rPr>
            </w:pPr>
            <w:r>
              <w:rPr>
                <w:w w:val="95"/>
                <w:sz w:val="24"/>
              </w:rPr>
              <w:t>использование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переместительного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свойства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916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3.7.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24" w:line="310" w:lineRule="atLeas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Сложение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вычитание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без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перехода и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14.12.2022 23.12.2022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Моделирование. Иллюстрация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 помощью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:rsidR="008A263F" w:rsidRDefault="008A263F" w:rsidP="0046747F">
            <w:pPr>
              <w:pStyle w:val="TableParagraph"/>
              <w:spacing w:line="184" w:lineRule="exact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переместительного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свойства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сложения,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способа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24" w:line="310" w:lineRule="atLeast"/>
              <w:ind w:left="78" w:right="16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24" w:line="310" w:lineRule="atLeast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</w:tbl>
    <w:p w:rsidR="002905AD" w:rsidRDefault="002905AD" w:rsidP="002905AD">
      <w:pPr>
        <w:spacing w:line="310" w:lineRule="atLeast"/>
        <w:rPr>
          <w:sz w:val="24"/>
        </w:rPr>
        <w:sectPr w:rsidR="002905AD">
          <w:pgSz w:w="16850" w:h="11900" w:orient="landscape"/>
          <w:pgMar w:top="6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756"/>
        <w:gridCol w:w="528"/>
        <w:gridCol w:w="1106"/>
        <w:gridCol w:w="1140"/>
        <w:gridCol w:w="864"/>
        <w:gridCol w:w="5249"/>
        <w:gridCol w:w="1080"/>
        <w:gridCol w:w="1383"/>
      </w:tblGrid>
      <w:tr w:rsidR="002905AD" w:rsidTr="0046747F">
        <w:trPr>
          <w:trHeight w:val="2548"/>
        </w:trPr>
        <w:tc>
          <w:tcPr>
            <w:tcW w:w="396" w:type="dxa"/>
          </w:tcPr>
          <w:p w:rsidR="002905AD" w:rsidRDefault="002905AD" w:rsidP="0046747F">
            <w:pPr>
              <w:pStyle w:val="TableParagraph"/>
              <w:spacing w:before="75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lastRenderedPageBreak/>
              <w:t>3.8.</w:t>
            </w:r>
          </w:p>
        </w:tc>
        <w:tc>
          <w:tcPr>
            <w:tcW w:w="3756" w:type="dxa"/>
          </w:tcPr>
          <w:p w:rsidR="002905AD" w:rsidRDefault="002905AD" w:rsidP="0046747F">
            <w:pPr>
              <w:pStyle w:val="TableParagraph"/>
              <w:spacing w:before="75" w:line="276" w:lineRule="auto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Вычисление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суммы,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разности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трёх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528" w:type="dxa"/>
          </w:tcPr>
          <w:p w:rsidR="002905AD" w:rsidRDefault="002905AD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1106" w:type="dxa"/>
          </w:tcPr>
          <w:p w:rsidR="002905AD" w:rsidRDefault="002905AD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2905AD" w:rsidRDefault="002905AD" w:rsidP="0046747F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2905AD" w:rsidRDefault="008A263F" w:rsidP="0046747F">
            <w:pPr>
              <w:pStyle w:val="TableParagraph"/>
              <w:spacing w:before="41"/>
              <w:ind w:left="9" w:right="2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26.12.2022 28.12.2022</w:t>
            </w:r>
          </w:p>
        </w:tc>
        <w:tc>
          <w:tcPr>
            <w:tcW w:w="5249" w:type="dxa"/>
          </w:tcPr>
          <w:p w:rsidR="002905AD" w:rsidRDefault="002905AD" w:rsidP="0046747F">
            <w:pPr>
              <w:pStyle w:val="TableParagraph"/>
              <w:spacing w:before="75" w:line="276" w:lineRule="auto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Работа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парах/группах: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проверка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правильности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905AD" w:rsidRDefault="002905AD" w:rsidP="0046747F">
            <w:pPr>
              <w:pStyle w:val="TableParagraph"/>
              <w:spacing w:before="2" w:line="276" w:lineRule="auto"/>
              <w:ind w:left="78" w:right="203"/>
              <w:rPr>
                <w:sz w:val="24"/>
              </w:rPr>
            </w:pPr>
            <w:r>
              <w:rPr>
                <w:w w:val="95"/>
                <w:sz w:val="24"/>
              </w:rPr>
              <w:t>использованием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раздаточного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материала,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линейки, модели действия, по образцу;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обнаружение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общего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различного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арифметических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числами;</w:t>
            </w:r>
          </w:p>
        </w:tc>
        <w:tc>
          <w:tcPr>
            <w:tcW w:w="1080" w:type="dxa"/>
          </w:tcPr>
          <w:p w:rsidR="002905AD" w:rsidRDefault="002905AD" w:rsidP="0046747F">
            <w:pPr>
              <w:pStyle w:val="TableParagraph"/>
              <w:spacing w:before="75" w:line="276" w:lineRule="auto"/>
              <w:ind w:left="78" w:right="3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Контроль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</w:tcPr>
          <w:p w:rsidR="002905AD" w:rsidRDefault="002905AD" w:rsidP="0046747F">
            <w:pPr>
              <w:pStyle w:val="TableParagraph"/>
              <w:spacing w:before="75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2905AD" w:rsidTr="0046747F">
        <w:trPr>
          <w:trHeight w:val="338"/>
        </w:trPr>
        <w:tc>
          <w:tcPr>
            <w:tcW w:w="4152" w:type="dxa"/>
            <w:gridSpan w:val="2"/>
          </w:tcPr>
          <w:p w:rsidR="002905AD" w:rsidRDefault="002905AD" w:rsidP="0046747F">
            <w:pPr>
              <w:pStyle w:val="TableParagraph"/>
              <w:spacing w:before="78" w:line="240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разделу</w:t>
            </w:r>
          </w:p>
        </w:tc>
        <w:tc>
          <w:tcPr>
            <w:tcW w:w="528" w:type="dxa"/>
          </w:tcPr>
          <w:p w:rsidR="002905AD" w:rsidRDefault="002905AD" w:rsidP="0046747F">
            <w:pPr>
              <w:pStyle w:val="TableParagraph"/>
              <w:spacing w:before="78" w:line="240" w:lineRule="exact"/>
              <w:ind w:left="7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822" w:type="dxa"/>
            <w:gridSpan w:val="6"/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338"/>
        </w:trPr>
        <w:tc>
          <w:tcPr>
            <w:tcW w:w="15502" w:type="dxa"/>
            <w:gridSpan w:val="9"/>
          </w:tcPr>
          <w:p w:rsidR="002905AD" w:rsidRDefault="002905AD" w:rsidP="0046747F">
            <w:pPr>
              <w:pStyle w:val="TableParagraph"/>
              <w:spacing w:before="78" w:line="240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4.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Текстовые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задачи</w:t>
            </w:r>
          </w:p>
        </w:tc>
      </w:tr>
      <w:tr w:rsidR="008A263F" w:rsidTr="0046747F">
        <w:trPr>
          <w:trHeight w:val="1843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4.1.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4" w:right="574"/>
              <w:rPr>
                <w:sz w:val="24"/>
              </w:rPr>
            </w:pPr>
            <w:r>
              <w:rPr>
                <w:w w:val="95"/>
                <w:sz w:val="24"/>
              </w:rPr>
              <w:t>Текстовая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задача: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структурные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элементы,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текстовой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задачи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образцу.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17.01.2023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203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Коллективное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обсуждение: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анализ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реальной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ситуации,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представленной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рисунка,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иллюстрации,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текста,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таблицы,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схемы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(описание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ситуации, что известно, что не известно;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 задачи);</w:t>
            </w:r>
            <w:proofErr w:type="gramEnd"/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2268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4.2.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4" w:right="672"/>
              <w:rPr>
                <w:sz w:val="24"/>
              </w:rPr>
            </w:pPr>
            <w:r>
              <w:rPr>
                <w:w w:val="95"/>
                <w:sz w:val="24"/>
              </w:rPr>
              <w:t>Зависимость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между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данными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 искомой величиной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11.01.2023 16.01.2023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Обобщение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представлений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текстовых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задачах,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решаемых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сложения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больше/меньше»,</w:t>
            </w:r>
            <w:proofErr w:type="gramEnd"/>
          </w:p>
          <w:p w:rsidR="008A263F" w:rsidRDefault="008A263F" w:rsidP="0046747F">
            <w:pPr>
              <w:pStyle w:val="TableParagraph"/>
              <w:spacing w:before="1" w:line="276" w:lineRule="auto"/>
              <w:ind w:left="78" w:right="1290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«сколько всего», «</w:t>
            </w:r>
            <w:proofErr w:type="gramStart"/>
            <w:r>
              <w:rPr>
                <w:w w:val="95"/>
                <w:sz w:val="24"/>
              </w:rPr>
              <w:t>сколь-ко</w:t>
            </w:r>
            <w:proofErr w:type="gramEnd"/>
            <w:r>
              <w:rPr>
                <w:w w:val="95"/>
                <w:sz w:val="24"/>
              </w:rPr>
              <w:t xml:space="preserve"> осталось»).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Различение текста и текстовой задачи,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представленного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текстовой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задаче;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545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5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4.3.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4" w:right="299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Выбор и запись арифметического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действия для получения ответа на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18.01.2023 23.01.2023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Соотнесение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задачи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её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модели;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16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</w:tbl>
    <w:p w:rsidR="002905AD" w:rsidRDefault="002905AD" w:rsidP="002905AD">
      <w:pPr>
        <w:rPr>
          <w:sz w:val="24"/>
        </w:rPr>
        <w:sectPr w:rsidR="002905AD">
          <w:pgSz w:w="16850" w:h="11900" w:orient="landscape"/>
          <w:pgMar w:top="2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756"/>
        <w:gridCol w:w="528"/>
        <w:gridCol w:w="1106"/>
        <w:gridCol w:w="1140"/>
        <w:gridCol w:w="864"/>
        <w:gridCol w:w="5249"/>
        <w:gridCol w:w="1080"/>
        <w:gridCol w:w="1383"/>
      </w:tblGrid>
      <w:tr w:rsidR="008A263F" w:rsidTr="0046747F">
        <w:trPr>
          <w:trHeight w:val="2169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lastRenderedPageBreak/>
              <w:t>4.4.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4" w:right="366"/>
              <w:rPr>
                <w:sz w:val="24"/>
              </w:rPr>
            </w:pPr>
            <w:r>
              <w:rPr>
                <w:w w:val="95"/>
                <w:sz w:val="24"/>
              </w:rPr>
              <w:t>Текстовая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сюжетная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задача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действие: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запись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решения,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24.01.2023 27.01.2023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Обобщение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представлений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текстовых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задачах,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решаемых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сложения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больше/меньше»,</w:t>
            </w:r>
            <w:proofErr w:type="gramEnd"/>
          </w:p>
          <w:p w:rsidR="008A263F" w:rsidRDefault="008A263F" w:rsidP="0046747F">
            <w:pPr>
              <w:pStyle w:val="TableParagraph"/>
              <w:spacing w:line="276" w:lineRule="auto"/>
              <w:ind w:left="78" w:right="1290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«сколько всего», «сколько осталось»).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Различение текста и текстовой задачи,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представленного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текстовой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задаче;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43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3122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80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4.5.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80" w:line="276" w:lineRule="auto"/>
              <w:ind w:left="74" w:right="171"/>
              <w:rPr>
                <w:sz w:val="24"/>
              </w:rPr>
            </w:pPr>
            <w:r>
              <w:rPr>
                <w:sz w:val="24"/>
              </w:rPr>
              <w:t>Обнаружение недостающего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 задачи, дополнение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текста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задачи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числовыми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данными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(по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иллюстрации,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смыслу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задачи,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решению).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30.01.2023 02.02.2023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80" w:line="276" w:lineRule="auto"/>
              <w:ind w:left="78" w:right="16"/>
              <w:rPr>
                <w:sz w:val="24"/>
              </w:rPr>
            </w:pPr>
            <w:r>
              <w:rPr>
                <w:w w:val="95"/>
                <w:sz w:val="24"/>
              </w:rPr>
              <w:t>Моделирование: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описание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словами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предметной модели сюжетной ситуации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отношения. Иллюстрация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ситуации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счётного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материала.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Решение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текстовой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задачи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раздаточного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материала.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Объяснение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выбора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арифметического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решения,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иллюстрация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хода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решения,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выполнения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действия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80" w:line="276" w:lineRule="auto"/>
              <w:ind w:left="78" w:right="16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80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2905AD" w:rsidTr="0046747F">
        <w:trPr>
          <w:trHeight w:val="338"/>
        </w:trPr>
        <w:tc>
          <w:tcPr>
            <w:tcW w:w="4152" w:type="dxa"/>
            <w:gridSpan w:val="2"/>
          </w:tcPr>
          <w:p w:rsidR="002905AD" w:rsidRDefault="002905AD" w:rsidP="0046747F">
            <w:pPr>
              <w:pStyle w:val="TableParagraph"/>
              <w:spacing w:before="75" w:line="242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разделу</w:t>
            </w:r>
          </w:p>
        </w:tc>
        <w:tc>
          <w:tcPr>
            <w:tcW w:w="528" w:type="dxa"/>
          </w:tcPr>
          <w:p w:rsidR="002905AD" w:rsidRDefault="002905AD" w:rsidP="0046747F">
            <w:pPr>
              <w:pStyle w:val="TableParagraph"/>
              <w:spacing w:before="75" w:line="242" w:lineRule="exact"/>
              <w:ind w:left="7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822" w:type="dxa"/>
            <w:gridSpan w:val="6"/>
          </w:tcPr>
          <w:p w:rsidR="002905AD" w:rsidRDefault="002905AD" w:rsidP="0046747F">
            <w:pPr>
              <w:pStyle w:val="TableParagraph"/>
            </w:pPr>
          </w:p>
        </w:tc>
      </w:tr>
      <w:tr w:rsidR="002905AD" w:rsidRPr="00DD752E" w:rsidTr="0046747F">
        <w:trPr>
          <w:trHeight w:val="338"/>
        </w:trPr>
        <w:tc>
          <w:tcPr>
            <w:tcW w:w="15502" w:type="dxa"/>
            <w:gridSpan w:val="9"/>
          </w:tcPr>
          <w:p w:rsidR="002905AD" w:rsidRDefault="002905AD" w:rsidP="0046747F">
            <w:pPr>
              <w:pStyle w:val="TableParagraph"/>
              <w:spacing w:before="76" w:line="242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5.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Пространственные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отношения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геометрические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фигуры</w:t>
            </w:r>
          </w:p>
        </w:tc>
      </w:tr>
      <w:tr w:rsidR="008A263F" w:rsidTr="0046747F">
        <w:trPr>
          <w:trHeight w:val="2126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5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5.1.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4" w:right="574"/>
              <w:rPr>
                <w:sz w:val="24"/>
              </w:rPr>
            </w:pPr>
            <w:r>
              <w:rPr>
                <w:w w:val="95"/>
                <w:sz w:val="24"/>
              </w:rPr>
              <w:t>Расположение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предметов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объектов на плоскости,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пространстве: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слева/справа,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 xml:space="preserve">сверху/снизу, </w:t>
            </w:r>
            <w:proofErr w:type="gramStart"/>
            <w:r>
              <w:rPr>
                <w:sz w:val="24"/>
              </w:rPr>
              <w:t>между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установление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пространственных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отношений.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03.02.2023 06.02.2023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1324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Распознавание и называние известных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геометрических фигур, обнаружение 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моделей;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408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81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5.2.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81" w:line="273" w:lineRule="auto"/>
              <w:ind w:left="74" w:right="825"/>
              <w:rPr>
                <w:sz w:val="24"/>
              </w:rPr>
            </w:pPr>
            <w:r>
              <w:rPr>
                <w:w w:val="95"/>
                <w:sz w:val="24"/>
              </w:rPr>
              <w:t>Распознавание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объекта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его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отражения.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81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81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81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07.02.2023 09.02.2023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81" w:line="276" w:lineRule="auto"/>
              <w:ind w:left="78"/>
              <w:rPr>
                <w:sz w:val="24"/>
              </w:rPr>
            </w:pPr>
            <w:r>
              <w:rPr>
                <w:sz w:val="24"/>
              </w:rPr>
              <w:t>Игровые упражнения: «Угадай фигуру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описанию»,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«Расположи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фигуры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заданном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порядке»,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«Найди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модели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классе»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т.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п.;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81" w:line="276" w:lineRule="auto"/>
              <w:ind w:left="78" w:right="16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81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530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5.3.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Геометрические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фигуры: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10.02.2023 17.02.2023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Анализ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изображения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(узора,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геометрической</w:t>
            </w:r>
            <w:proofErr w:type="gramEnd"/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sz w:val="24"/>
              </w:rPr>
              <w:t>Учи.</w:t>
            </w:r>
          </w:p>
        </w:tc>
      </w:tr>
    </w:tbl>
    <w:p w:rsidR="002905AD" w:rsidRDefault="002905AD" w:rsidP="002905AD">
      <w:pPr>
        <w:rPr>
          <w:sz w:val="24"/>
        </w:rPr>
        <w:sectPr w:rsidR="002905AD">
          <w:pgSz w:w="16850" w:h="11900" w:orient="landscape"/>
          <w:pgMar w:top="6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3757"/>
        <w:gridCol w:w="529"/>
        <w:gridCol w:w="1107"/>
        <w:gridCol w:w="1141"/>
        <w:gridCol w:w="865"/>
        <w:gridCol w:w="5250"/>
        <w:gridCol w:w="1081"/>
        <w:gridCol w:w="1383"/>
      </w:tblGrid>
      <w:tr w:rsidR="008A263F" w:rsidTr="0046747F">
        <w:trPr>
          <w:trHeight w:val="1840"/>
        </w:trPr>
        <w:tc>
          <w:tcPr>
            <w:tcW w:w="397" w:type="dxa"/>
          </w:tcPr>
          <w:p w:rsidR="008A263F" w:rsidRDefault="008A263F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lastRenderedPageBreak/>
              <w:t>5.4.</w:t>
            </w:r>
          </w:p>
        </w:tc>
        <w:tc>
          <w:tcPr>
            <w:tcW w:w="3757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3" w:right="276"/>
              <w:rPr>
                <w:sz w:val="24"/>
              </w:rPr>
            </w:pPr>
            <w:r>
              <w:rPr>
                <w:w w:val="95"/>
                <w:sz w:val="24"/>
              </w:rPr>
              <w:t>Построение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отрезка,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квадрата,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треугольника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линейки;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длины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сантиметрах.</w:t>
            </w:r>
          </w:p>
        </w:tc>
        <w:tc>
          <w:tcPr>
            <w:tcW w:w="529" w:type="dxa"/>
          </w:tcPr>
          <w:p w:rsidR="008A263F" w:rsidRDefault="008A263F" w:rsidP="0046747F">
            <w:pPr>
              <w:pStyle w:val="TableParagraph"/>
              <w:spacing w:before="78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107" w:type="dxa"/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20.02.2023 24.02.2023</w:t>
            </w:r>
          </w:p>
        </w:tc>
        <w:tc>
          <w:tcPr>
            <w:tcW w:w="5250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Практические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работы: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длины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отрезка,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ломаной, длины стороны квадрата, сторон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прямоугольника. Комментирование хода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результата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работы;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установление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соответствия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поставленного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вопроса;</w:t>
            </w:r>
          </w:p>
        </w:tc>
        <w:tc>
          <w:tcPr>
            <w:tcW w:w="1081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1" w:right="51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1836"/>
        </w:trPr>
        <w:tc>
          <w:tcPr>
            <w:tcW w:w="397" w:type="dxa"/>
          </w:tcPr>
          <w:p w:rsidR="008A263F" w:rsidRDefault="008A263F" w:rsidP="0046747F">
            <w:pPr>
              <w:pStyle w:val="TableParagraph"/>
              <w:spacing w:before="75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5.5.</w:t>
            </w:r>
          </w:p>
        </w:tc>
        <w:tc>
          <w:tcPr>
            <w:tcW w:w="3757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3" w:right="939"/>
              <w:rPr>
                <w:sz w:val="24"/>
              </w:rPr>
            </w:pPr>
            <w:r>
              <w:rPr>
                <w:sz w:val="24"/>
              </w:rPr>
              <w:t>Длина 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прямоугольника,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квадрата,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529" w:type="dxa"/>
          </w:tcPr>
          <w:p w:rsidR="008A263F" w:rsidRDefault="008A263F" w:rsidP="0046747F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01.03.2023 03.03.2023</w:t>
            </w:r>
          </w:p>
        </w:tc>
        <w:tc>
          <w:tcPr>
            <w:tcW w:w="5250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2" w:right="1199"/>
              <w:rPr>
                <w:sz w:val="24"/>
              </w:rPr>
            </w:pPr>
            <w:r>
              <w:rPr>
                <w:w w:val="95"/>
                <w:sz w:val="24"/>
              </w:rPr>
              <w:t>Учебный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диалог: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обсуждение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свойств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(прямоугольника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др.);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сравнение</w:t>
            </w:r>
          </w:p>
          <w:p w:rsidR="008A263F" w:rsidRDefault="008A263F" w:rsidP="0046747F">
            <w:pPr>
              <w:pStyle w:val="TableParagraph"/>
              <w:spacing w:line="278" w:lineRule="auto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геометрических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фигур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(по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форме,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размеру);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длине;</w:t>
            </w:r>
          </w:p>
        </w:tc>
        <w:tc>
          <w:tcPr>
            <w:tcW w:w="1081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1" w:right="24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75" w:line="276" w:lineRule="auto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722"/>
        </w:trPr>
        <w:tc>
          <w:tcPr>
            <w:tcW w:w="397" w:type="dxa"/>
          </w:tcPr>
          <w:p w:rsidR="008A263F" w:rsidRDefault="008A263F" w:rsidP="0046747F">
            <w:pPr>
              <w:pStyle w:val="TableParagraph"/>
              <w:spacing w:before="75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5.6.</w:t>
            </w:r>
          </w:p>
        </w:tc>
        <w:tc>
          <w:tcPr>
            <w:tcW w:w="3757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3" w:right="939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прямоугольника,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квадрата,</w:t>
            </w:r>
          </w:p>
        </w:tc>
        <w:tc>
          <w:tcPr>
            <w:tcW w:w="529" w:type="dxa"/>
          </w:tcPr>
          <w:p w:rsidR="008A263F" w:rsidRDefault="008A263F" w:rsidP="0046747F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107" w:type="dxa"/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06.03.2023 10.03.2023</w:t>
            </w:r>
          </w:p>
        </w:tc>
        <w:tc>
          <w:tcPr>
            <w:tcW w:w="5250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Практические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работы: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длины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отрезка,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ломаной,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1081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1" w:right="51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41" w:line="310" w:lineRule="atLeast"/>
              <w:ind w:left="70" w:right="827"/>
              <w:rPr>
                <w:sz w:val="24"/>
              </w:rPr>
            </w:pPr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2905AD" w:rsidTr="0046747F">
        <w:trPr>
          <w:trHeight w:val="338"/>
        </w:trPr>
        <w:tc>
          <w:tcPr>
            <w:tcW w:w="4154" w:type="dxa"/>
            <w:gridSpan w:val="2"/>
          </w:tcPr>
          <w:p w:rsidR="002905AD" w:rsidRDefault="002905AD" w:rsidP="0046747F">
            <w:pPr>
              <w:pStyle w:val="TableParagraph"/>
              <w:spacing w:before="78" w:line="240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разделу</w:t>
            </w:r>
          </w:p>
        </w:tc>
        <w:tc>
          <w:tcPr>
            <w:tcW w:w="529" w:type="dxa"/>
          </w:tcPr>
          <w:p w:rsidR="002905AD" w:rsidRDefault="002905AD" w:rsidP="0046747F">
            <w:pPr>
              <w:pStyle w:val="TableParagraph"/>
              <w:spacing w:before="78" w:line="240" w:lineRule="exact"/>
              <w:ind w:left="7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827" w:type="dxa"/>
            <w:gridSpan w:val="6"/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338"/>
        </w:trPr>
        <w:tc>
          <w:tcPr>
            <w:tcW w:w="15510" w:type="dxa"/>
            <w:gridSpan w:val="9"/>
          </w:tcPr>
          <w:p w:rsidR="002905AD" w:rsidRDefault="002905AD" w:rsidP="0046747F">
            <w:pPr>
              <w:pStyle w:val="TableParagraph"/>
              <w:spacing w:before="78" w:line="240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6.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Математическая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информация</w:t>
            </w:r>
          </w:p>
        </w:tc>
      </w:tr>
      <w:tr w:rsidR="008A263F" w:rsidTr="0046747F">
        <w:trPr>
          <w:trHeight w:val="915"/>
        </w:trPr>
        <w:tc>
          <w:tcPr>
            <w:tcW w:w="397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6.1.</w:t>
            </w:r>
          </w:p>
        </w:tc>
        <w:tc>
          <w:tcPr>
            <w:tcW w:w="3757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78" w:line="276" w:lineRule="auto"/>
              <w:ind w:left="73" w:right="939"/>
              <w:rPr>
                <w:sz w:val="24"/>
              </w:rPr>
            </w:pPr>
            <w:r>
              <w:rPr>
                <w:w w:val="95"/>
                <w:sz w:val="24"/>
              </w:rPr>
              <w:t>Сбор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данных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объекте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  <w:p w:rsidR="008A263F" w:rsidRDefault="008A263F" w:rsidP="0046747F">
            <w:pPr>
              <w:pStyle w:val="TableParagraph"/>
              <w:spacing w:before="21" w:line="161" w:lineRule="exact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Характеристики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объекта,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группы</w:t>
            </w:r>
          </w:p>
        </w:tc>
        <w:tc>
          <w:tcPr>
            <w:tcW w:w="529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78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bottom w:val="single" w:sz="6" w:space="0" w:color="000000"/>
            </w:tcBorders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13.03.2023 14.03.2023</w:t>
            </w:r>
          </w:p>
        </w:tc>
        <w:tc>
          <w:tcPr>
            <w:tcW w:w="5250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24" w:line="310" w:lineRule="atLeast"/>
              <w:ind w:left="72" w:right="171"/>
              <w:rPr>
                <w:sz w:val="24"/>
              </w:rPr>
            </w:pPr>
            <w:r>
              <w:rPr>
                <w:w w:val="95"/>
                <w:sz w:val="24"/>
              </w:rPr>
              <w:t>Коллективное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наблюдение: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распознавание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окружающем мире ситуаций,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целесообразно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сформулировать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языке</w:t>
            </w: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24" w:line="310" w:lineRule="atLeast"/>
              <w:ind w:left="71" w:right="495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</w:p>
        </w:tc>
        <w:tc>
          <w:tcPr>
            <w:tcW w:w="1383" w:type="dxa"/>
            <w:tcBorders>
              <w:bottom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24" w:line="310" w:lineRule="atLeast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487"/>
        </w:trPr>
        <w:tc>
          <w:tcPr>
            <w:tcW w:w="397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6.2.</w:t>
            </w:r>
          </w:p>
        </w:tc>
        <w:tc>
          <w:tcPr>
            <w:tcW w:w="3757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Группировка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объектов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по</w:t>
            </w:r>
            <w:proofErr w:type="gramEnd"/>
          </w:p>
        </w:tc>
        <w:tc>
          <w:tcPr>
            <w:tcW w:w="529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5" w:type="dxa"/>
            <w:tcBorders>
              <w:top w:val="single" w:sz="6" w:space="0" w:color="000000"/>
            </w:tcBorders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15.03.2023 20.03.2023</w:t>
            </w:r>
          </w:p>
        </w:tc>
        <w:tc>
          <w:tcPr>
            <w:tcW w:w="5250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left="72"/>
              <w:rPr>
                <w:sz w:val="24"/>
              </w:rPr>
            </w:pPr>
            <w:r>
              <w:rPr>
                <w:w w:val="95"/>
                <w:sz w:val="24"/>
              </w:rPr>
              <w:t>Наблюдение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числами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окружающем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left="71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</w:tc>
        <w:tc>
          <w:tcPr>
            <w:tcW w:w="1383" w:type="dxa"/>
            <w:tcBorders>
              <w:top w:val="single" w:sz="6" w:space="0" w:color="000000"/>
            </w:tcBorders>
          </w:tcPr>
          <w:p w:rsidR="008A263F" w:rsidRDefault="008A263F" w:rsidP="0046747F">
            <w:pPr>
              <w:pStyle w:val="TableParagraph"/>
              <w:spacing w:before="33"/>
              <w:ind w:left="70"/>
              <w:rPr>
                <w:sz w:val="24"/>
              </w:rPr>
            </w:pPr>
            <w:r>
              <w:rPr>
                <w:sz w:val="24"/>
              </w:rPr>
              <w:t>Учи.</w:t>
            </w:r>
          </w:p>
        </w:tc>
      </w:tr>
      <w:tr w:rsidR="008A263F" w:rsidTr="0046747F">
        <w:trPr>
          <w:trHeight w:val="894"/>
        </w:trPr>
        <w:tc>
          <w:tcPr>
            <w:tcW w:w="397" w:type="dxa"/>
          </w:tcPr>
          <w:p w:rsidR="008A263F" w:rsidRDefault="008A263F" w:rsidP="0046747F">
            <w:pPr>
              <w:pStyle w:val="TableParagraph"/>
              <w:spacing w:before="75"/>
              <w:ind w:right="1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6.3.</w:t>
            </w:r>
          </w:p>
        </w:tc>
        <w:tc>
          <w:tcPr>
            <w:tcW w:w="3757" w:type="dxa"/>
          </w:tcPr>
          <w:p w:rsidR="008A263F" w:rsidRDefault="008A263F" w:rsidP="0046747F">
            <w:pPr>
              <w:pStyle w:val="TableParagraph"/>
              <w:spacing w:before="21" w:line="310" w:lineRule="atLeast"/>
              <w:ind w:left="73"/>
              <w:rPr>
                <w:sz w:val="24"/>
              </w:rPr>
            </w:pPr>
            <w:r>
              <w:rPr>
                <w:w w:val="95"/>
                <w:sz w:val="24"/>
              </w:rPr>
              <w:t>Закономерность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ряду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заданных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объектов: её обнаружение,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</w:p>
        </w:tc>
        <w:tc>
          <w:tcPr>
            <w:tcW w:w="529" w:type="dxa"/>
          </w:tcPr>
          <w:p w:rsidR="008A263F" w:rsidRDefault="008A263F" w:rsidP="0046747F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7" w:type="dxa"/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1" w:type="dxa"/>
          </w:tcPr>
          <w:p w:rsidR="008A263F" w:rsidRDefault="008A263F" w:rsidP="0046747F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865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21.03.2023 24.03.2023</w:t>
            </w:r>
          </w:p>
        </w:tc>
        <w:tc>
          <w:tcPr>
            <w:tcW w:w="5250" w:type="dxa"/>
          </w:tcPr>
          <w:p w:rsidR="008A263F" w:rsidRDefault="008A263F" w:rsidP="0046747F">
            <w:pPr>
              <w:pStyle w:val="TableParagraph"/>
              <w:spacing w:before="21" w:line="310" w:lineRule="atLeast"/>
              <w:ind w:left="72" w:right="171"/>
              <w:rPr>
                <w:sz w:val="24"/>
              </w:rPr>
            </w:pPr>
            <w:r>
              <w:rPr>
                <w:sz w:val="24"/>
              </w:rPr>
              <w:t>Работа с наглядностью — рисунками,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содержащими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математическую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информацию.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Формулирование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вопросов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ответов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рисунку</w:t>
            </w:r>
          </w:p>
        </w:tc>
        <w:tc>
          <w:tcPr>
            <w:tcW w:w="1081" w:type="dxa"/>
          </w:tcPr>
          <w:p w:rsidR="008A263F" w:rsidRDefault="008A263F" w:rsidP="0046747F">
            <w:pPr>
              <w:pStyle w:val="TableParagraph"/>
              <w:spacing w:before="21" w:line="310" w:lineRule="atLeast"/>
              <w:ind w:left="71" w:right="24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21" w:line="310" w:lineRule="atLeast"/>
              <w:ind w:left="70" w:right="775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</w:tbl>
    <w:p w:rsidR="002905AD" w:rsidRDefault="002905AD" w:rsidP="002905AD">
      <w:pPr>
        <w:spacing w:line="310" w:lineRule="atLeast"/>
        <w:rPr>
          <w:sz w:val="24"/>
        </w:rPr>
        <w:sectPr w:rsidR="002905AD">
          <w:pgSz w:w="16850" w:h="11900" w:orient="landscape"/>
          <w:pgMar w:top="2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756"/>
        <w:gridCol w:w="528"/>
        <w:gridCol w:w="1106"/>
        <w:gridCol w:w="1140"/>
        <w:gridCol w:w="864"/>
        <w:gridCol w:w="5249"/>
        <w:gridCol w:w="1080"/>
        <w:gridCol w:w="1383"/>
      </w:tblGrid>
      <w:tr w:rsidR="008A263F" w:rsidTr="0046747F">
        <w:trPr>
          <w:trHeight w:val="914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7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lastRenderedPageBreak/>
              <w:t>6.4.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8" w:line="318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Верные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(истинные)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неверные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(ложные) 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составленные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относительно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03.04.2023 05.04.2023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78" w:line="276" w:lineRule="auto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Дифференцированное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задание: составление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</w:p>
          <w:p w:rsidR="008A263F" w:rsidRDefault="008A263F" w:rsidP="0046747F">
            <w:pPr>
              <w:pStyle w:val="TableParagraph"/>
              <w:spacing w:line="182" w:lineRule="exact"/>
              <w:ind w:left="7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характеризующих</w:t>
            </w:r>
            <w:proofErr w:type="gramEnd"/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положение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одного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предмета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8" w:line="318" w:lineRule="exact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8" w:line="318" w:lineRule="exact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866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30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6.5.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line="316" w:lineRule="exact"/>
              <w:ind w:left="74" w:right="366"/>
              <w:rPr>
                <w:sz w:val="24"/>
              </w:rPr>
            </w:pPr>
            <w:r>
              <w:rPr>
                <w:w w:val="95"/>
                <w:sz w:val="24"/>
              </w:rPr>
              <w:t>Чтение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таблицы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(содержащей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более четырёх данных);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извлечение</w:t>
            </w:r>
            <w:r>
              <w:rPr>
                <w:spacing w:val="6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данного</w:t>
            </w:r>
            <w:proofErr w:type="gramEnd"/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строки,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30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30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30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06.04.2023 10.04.2023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30" w:line="276" w:lineRule="auto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Дифференцированное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задание: составление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</w:p>
          <w:p w:rsidR="008A263F" w:rsidRDefault="008A263F" w:rsidP="0046747F">
            <w:pPr>
              <w:pStyle w:val="TableParagraph"/>
              <w:spacing w:line="181" w:lineRule="exact"/>
              <w:ind w:left="7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характеризующих</w:t>
            </w:r>
            <w:proofErr w:type="gramEnd"/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положение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одного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предмета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line="316" w:lineRule="exact"/>
              <w:ind w:left="78" w:right="487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line="316" w:lineRule="exact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834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line="273" w:lineRule="exact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6.6.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line="273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Чтение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рисунка,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схемы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1—2</w:t>
            </w:r>
          </w:p>
          <w:p w:rsidR="008A263F" w:rsidRDefault="008A263F" w:rsidP="0046747F">
            <w:pPr>
              <w:pStyle w:val="TableParagraph"/>
              <w:spacing w:line="310" w:lineRule="atLeas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числовыми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данными (значениями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величин).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line="27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line="27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line="273" w:lineRule="exact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8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11.04.2023 12.04.2023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line="276" w:lineRule="auto"/>
              <w:ind w:left="78" w:right="203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Работа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парах/группах: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поиск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общих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свойств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групп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предметов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(цвет,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форма,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величина,</w:t>
            </w:r>
            <w:proofErr w:type="gramEnd"/>
          </w:p>
          <w:p w:rsidR="008A263F" w:rsidRDefault="008A263F" w:rsidP="0046747F">
            <w:pPr>
              <w:pStyle w:val="TableParagraph"/>
              <w:spacing w:line="184" w:lineRule="exact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количество,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назначение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др.).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Таблица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как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line="273" w:lineRule="exact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  <w:p w:rsidR="008A263F" w:rsidRDefault="008A263F" w:rsidP="0046747F">
            <w:pPr>
              <w:pStyle w:val="TableParagraph"/>
              <w:spacing w:line="310" w:lineRule="atLeast"/>
              <w:ind w:left="78" w:right="507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Учи.</w:t>
            </w:r>
          </w:p>
          <w:p w:rsidR="008A263F" w:rsidRDefault="008A263F" w:rsidP="0046747F">
            <w:pPr>
              <w:pStyle w:val="TableParagraph"/>
              <w:spacing w:line="310" w:lineRule="atLeast"/>
              <w:ind w:left="78" w:right="767"/>
              <w:rPr>
                <w:sz w:val="24"/>
              </w:rPr>
            </w:pPr>
            <w:proofErr w:type="spellStart"/>
            <w:r>
              <w:rPr>
                <w:sz w:val="24"/>
              </w:rPr>
              <w:t>ру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8A263F" w:rsidTr="0046747F">
        <w:trPr>
          <w:trHeight w:val="2323"/>
        </w:trPr>
        <w:tc>
          <w:tcPr>
            <w:tcW w:w="396" w:type="dxa"/>
          </w:tcPr>
          <w:p w:rsidR="008A263F" w:rsidRDefault="008A263F" w:rsidP="0046747F">
            <w:pPr>
              <w:pStyle w:val="TableParagraph"/>
              <w:spacing w:before="18"/>
              <w:ind w:right="1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6.7.</w:t>
            </w:r>
          </w:p>
        </w:tc>
        <w:tc>
          <w:tcPr>
            <w:tcW w:w="3756" w:type="dxa"/>
          </w:tcPr>
          <w:p w:rsidR="008A263F" w:rsidRDefault="008A263F" w:rsidP="0046747F">
            <w:pPr>
              <w:pStyle w:val="TableParagraph"/>
              <w:spacing w:before="18" w:line="276" w:lineRule="auto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Выполнение</w:t>
            </w:r>
            <w:r>
              <w:rPr>
                <w:spacing w:val="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1—3-шаговых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инструкций,</w:t>
            </w:r>
          </w:p>
          <w:p w:rsidR="008A263F" w:rsidRDefault="008A263F" w:rsidP="0046747F">
            <w:pPr>
              <w:pStyle w:val="TableParagraph"/>
              <w:spacing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связанных с вычислениями,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измерением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длины,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построением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</w:tc>
        <w:tc>
          <w:tcPr>
            <w:tcW w:w="528" w:type="dxa"/>
          </w:tcPr>
          <w:p w:rsidR="008A263F" w:rsidRDefault="008A263F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1106" w:type="dxa"/>
          </w:tcPr>
          <w:p w:rsidR="008A263F" w:rsidRDefault="008A263F" w:rsidP="0046747F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40" w:type="dxa"/>
          </w:tcPr>
          <w:p w:rsidR="008A263F" w:rsidRDefault="008A263F" w:rsidP="0046747F">
            <w:pPr>
              <w:pStyle w:val="TableParagraph"/>
              <w:spacing w:before="18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8A263F" w:rsidRDefault="008A263F">
            <w:pPr>
              <w:spacing w:before="76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03.05.2023</w:t>
            </w:r>
          </w:p>
        </w:tc>
        <w:tc>
          <w:tcPr>
            <w:tcW w:w="5249" w:type="dxa"/>
          </w:tcPr>
          <w:p w:rsidR="008A263F" w:rsidRDefault="008A263F" w:rsidP="0046747F">
            <w:pPr>
              <w:pStyle w:val="TableParagraph"/>
              <w:spacing w:before="18" w:line="276" w:lineRule="auto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Дифференцированное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задание: составление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</w:p>
          <w:p w:rsidR="008A263F" w:rsidRDefault="008A263F" w:rsidP="0046747F">
            <w:pPr>
              <w:pStyle w:val="TableParagraph"/>
              <w:spacing w:line="276" w:lineRule="auto"/>
              <w:ind w:left="7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характеризующих</w:t>
            </w:r>
            <w:proofErr w:type="gramEnd"/>
            <w:r>
              <w:rPr>
                <w:w w:val="95"/>
                <w:sz w:val="24"/>
              </w:rPr>
              <w:t xml:space="preserve"> положение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одного предмета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другого.</w:t>
            </w:r>
          </w:p>
          <w:p w:rsidR="008A263F" w:rsidRDefault="008A263F" w:rsidP="0046747F">
            <w:pPr>
              <w:pStyle w:val="TableParagraph"/>
              <w:spacing w:before="20"/>
              <w:ind w:left="78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Моделирование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отношения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(«больше»,</w:t>
            </w:r>
            <w:proofErr w:type="gramEnd"/>
          </w:p>
          <w:p w:rsidR="008A263F" w:rsidRDefault="008A263F" w:rsidP="0046747F">
            <w:pPr>
              <w:pStyle w:val="TableParagraph"/>
              <w:spacing w:before="38" w:line="278" w:lineRule="auto"/>
              <w:ind w:left="78" w:right="487"/>
              <w:rPr>
                <w:sz w:val="24"/>
              </w:rPr>
            </w:pPr>
            <w:r>
              <w:rPr>
                <w:w w:val="95"/>
                <w:sz w:val="24"/>
              </w:rPr>
              <w:t>«меньше»,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«равно»), переместительное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сложения;</w:t>
            </w:r>
          </w:p>
        </w:tc>
        <w:tc>
          <w:tcPr>
            <w:tcW w:w="1080" w:type="dxa"/>
          </w:tcPr>
          <w:p w:rsidR="008A263F" w:rsidRDefault="008A263F" w:rsidP="0046747F">
            <w:pPr>
              <w:pStyle w:val="TableParagraph"/>
              <w:spacing w:before="18" w:line="276" w:lineRule="auto"/>
              <w:ind w:left="78" w:right="16"/>
              <w:rPr>
                <w:sz w:val="24"/>
              </w:rPr>
            </w:pPr>
            <w:proofErr w:type="gramStart"/>
            <w:r>
              <w:rPr>
                <w:sz w:val="24"/>
              </w:rPr>
              <w:t>Письмен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3" w:type="dxa"/>
          </w:tcPr>
          <w:p w:rsidR="008A263F" w:rsidRDefault="008A263F" w:rsidP="0046747F">
            <w:pPr>
              <w:pStyle w:val="TableParagraph"/>
              <w:spacing w:before="18" w:line="276" w:lineRule="auto"/>
              <w:ind w:left="78" w:right="767"/>
              <w:rPr>
                <w:sz w:val="24"/>
              </w:rPr>
            </w:pPr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РЭШ</w:t>
            </w:r>
          </w:p>
        </w:tc>
      </w:tr>
      <w:tr w:rsidR="002905AD" w:rsidTr="0046747F">
        <w:trPr>
          <w:trHeight w:val="337"/>
        </w:trPr>
        <w:tc>
          <w:tcPr>
            <w:tcW w:w="4152" w:type="dxa"/>
            <w:gridSpan w:val="2"/>
          </w:tcPr>
          <w:p w:rsidR="002905AD" w:rsidRDefault="002905AD" w:rsidP="0046747F">
            <w:pPr>
              <w:pStyle w:val="TableParagraph"/>
              <w:spacing w:before="78" w:line="240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разделу:</w:t>
            </w:r>
          </w:p>
        </w:tc>
        <w:tc>
          <w:tcPr>
            <w:tcW w:w="528" w:type="dxa"/>
          </w:tcPr>
          <w:p w:rsidR="002905AD" w:rsidRDefault="002905AD" w:rsidP="0046747F">
            <w:pPr>
              <w:pStyle w:val="TableParagraph"/>
              <w:spacing w:before="78" w:line="240" w:lineRule="exact"/>
              <w:ind w:left="7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822" w:type="dxa"/>
            <w:gridSpan w:val="6"/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338"/>
        </w:trPr>
        <w:tc>
          <w:tcPr>
            <w:tcW w:w="4152" w:type="dxa"/>
            <w:gridSpan w:val="2"/>
          </w:tcPr>
          <w:p w:rsidR="002905AD" w:rsidRDefault="002905AD" w:rsidP="0046747F">
            <w:pPr>
              <w:pStyle w:val="TableParagraph"/>
              <w:spacing w:before="78" w:line="240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Резервное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время</w:t>
            </w:r>
          </w:p>
        </w:tc>
        <w:tc>
          <w:tcPr>
            <w:tcW w:w="528" w:type="dxa"/>
          </w:tcPr>
          <w:p w:rsidR="002905AD" w:rsidRDefault="002905AD" w:rsidP="0046747F">
            <w:pPr>
              <w:pStyle w:val="TableParagraph"/>
              <w:spacing w:before="78" w:line="240" w:lineRule="exact"/>
              <w:ind w:left="7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822" w:type="dxa"/>
            <w:gridSpan w:val="6"/>
          </w:tcPr>
          <w:p w:rsidR="002905AD" w:rsidRDefault="002905AD" w:rsidP="0046747F">
            <w:pPr>
              <w:pStyle w:val="TableParagraph"/>
            </w:pPr>
          </w:p>
        </w:tc>
      </w:tr>
      <w:tr w:rsidR="002905AD" w:rsidTr="0046747F">
        <w:trPr>
          <w:trHeight w:val="318"/>
        </w:trPr>
        <w:tc>
          <w:tcPr>
            <w:tcW w:w="4152" w:type="dxa"/>
            <w:gridSpan w:val="2"/>
          </w:tcPr>
          <w:p w:rsidR="002905AD" w:rsidRDefault="002905AD" w:rsidP="0046747F">
            <w:pPr>
              <w:pStyle w:val="TableParagraph"/>
              <w:spacing w:before="78" w:line="221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ОБЩЕЕ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КОЛИЧЕСТВО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ЧАСОВ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ПО</w:t>
            </w:r>
            <w:proofErr w:type="gramEnd"/>
          </w:p>
        </w:tc>
        <w:tc>
          <w:tcPr>
            <w:tcW w:w="528" w:type="dxa"/>
          </w:tcPr>
          <w:p w:rsidR="002905AD" w:rsidRDefault="002905AD" w:rsidP="0046747F">
            <w:pPr>
              <w:pStyle w:val="TableParagraph"/>
              <w:spacing w:before="78" w:line="221" w:lineRule="exact"/>
              <w:ind w:left="77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106" w:type="dxa"/>
          </w:tcPr>
          <w:p w:rsidR="002905AD" w:rsidRDefault="002905AD" w:rsidP="0046747F">
            <w:pPr>
              <w:pStyle w:val="TableParagraph"/>
              <w:spacing w:before="78" w:line="221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40" w:type="dxa"/>
          </w:tcPr>
          <w:p w:rsidR="002905AD" w:rsidRDefault="002905AD" w:rsidP="0046747F">
            <w:pPr>
              <w:pStyle w:val="TableParagraph"/>
              <w:spacing w:before="78" w:line="221" w:lineRule="exact"/>
              <w:ind w:left="78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8576" w:type="dxa"/>
            <w:gridSpan w:val="4"/>
          </w:tcPr>
          <w:p w:rsidR="002905AD" w:rsidRDefault="002905AD" w:rsidP="0046747F">
            <w:pPr>
              <w:pStyle w:val="TableParagraph"/>
            </w:pPr>
          </w:p>
        </w:tc>
      </w:tr>
    </w:tbl>
    <w:p w:rsidR="002905AD" w:rsidRDefault="002905AD" w:rsidP="002905AD">
      <w:pPr>
        <w:sectPr w:rsidR="002905AD">
          <w:pgSz w:w="16850" w:h="11900" w:orient="landscape"/>
          <w:pgMar w:top="640" w:right="540" w:bottom="280" w:left="560" w:header="720" w:footer="720" w:gutter="0"/>
          <w:cols w:space="720"/>
        </w:sectPr>
      </w:pPr>
    </w:p>
    <w:p w:rsidR="002905AD" w:rsidRDefault="002905AD" w:rsidP="002905AD">
      <w:pPr>
        <w:pStyle w:val="1"/>
        <w:spacing w:before="66"/>
        <w:ind w:left="107"/>
        <w:jc w:val="center"/>
      </w:pPr>
      <w:r>
        <w:lastRenderedPageBreak/>
        <w:t>ПОУРОЧНОЕ</w:t>
      </w:r>
      <w:r>
        <w:rPr>
          <w:spacing w:val="-5"/>
        </w:rPr>
        <w:t xml:space="preserve"> </w:t>
      </w:r>
      <w:r>
        <w:t>ПЛАНИРОВАНИЕ</w:t>
      </w:r>
    </w:p>
    <w:tbl>
      <w:tblPr>
        <w:tblStyle w:val="aff0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992"/>
        <w:gridCol w:w="1591"/>
        <w:gridCol w:w="1811"/>
        <w:gridCol w:w="992"/>
        <w:gridCol w:w="1559"/>
      </w:tblGrid>
      <w:tr w:rsidR="002905AD" w:rsidRPr="00AC6DFA" w:rsidTr="0046747F">
        <w:trPr>
          <w:trHeight w:val="349"/>
        </w:trPr>
        <w:tc>
          <w:tcPr>
            <w:tcW w:w="708" w:type="dxa"/>
            <w:vMerge w:val="restart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 w:rsidRPr="00AC6DFA">
              <w:rPr>
                <w:b w:val="0"/>
              </w:rPr>
              <w:t>№ п/п</w:t>
            </w:r>
          </w:p>
        </w:tc>
        <w:tc>
          <w:tcPr>
            <w:tcW w:w="2694" w:type="dxa"/>
            <w:vMerge w:val="restart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AC6DFA">
              <w:rPr>
                <w:b w:val="0"/>
              </w:rPr>
              <w:t>Тема</w:t>
            </w:r>
            <w:proofErr w:type="spellEnd"/>
            <w:r w:rsidRPr="00AC6DFA">
              <w:rPr>
                <w:b w:val="0"/>
              </w:rPr>
              <w:t xml:space="preserve"> </w:t>
            </w:r>
            <w:proofErr w:type="spellStart"/>
            <w:r w:rsidRPr="00AC6DFA">
              <w:rPr>
                <w:b w:val="0"/>
              </w:rPr>
              <w:t>урока</w:t>
            </w:r>
            <w:proofErr w:type="spellEnd"/>
          </w:p>
        </w:tc>
        <w:tc>
          <w:tcPr>
            <w:tcW w:w="4394" w:type="dxa"/>
            <w:gridSpan w:val="3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AC6DFA">
              <w:rPr>
                <w:b w:val="0"/>
              </w:rPr>
              <w:t>Количество</w:t>
            </w:r>
            <w:proofErr w:type="spellEnd"/>
            <w:r w:rsidRPr="00AC6DFA">
              <w:rPr>
                <w:b w:val="0"/>
              </w:rPr>
              <w:t xml:space="preserve"> </w:t>
            </w:r>
            <w:proofErr w:type="spellStart"/>
            <w:r w:rsidRPr="00AC6DFA">
              <w:rPr>
                <w:b w:val="0"/>
              </w:rPr>
              <w:t>часов</w:t>
            </w:r>
            <w:proofErr w:type="spellEnd"/>
          </w:p>
        </w:tc>
        <w:tc>
          <w:tcPr>
            <w:tcW w:w="992" w:type="dxa"/>
            <w:vMerge w:val="restart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AC6DFA">
              <w:rPr>
                <w:b w:val="0"/>
              </w:rPr>
              <w:t>Дата</w:t>
            </w:r>
            <w:proofErr w:type="spellEnd"/>
            <w:r w:rsidRPr="00AC6DFA">
              <w:rPr>
                <w:b w:val="0"/>
              </w:rPr>
              <w:t xml:space="preserve"> </w:t>
            </w:r>
            <w:proofErr w:type="spellStart"/>
            <w:r w:rsidRPr="00AC6DFA">
              <w:rPr>
                <w:b w:val="0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AC6DFA">
              <w:rPr>
                <w:b w:val="0"/>
              </w:rPr>
              <w:t>Виды</w:t>
            </w:r>
            <w:proofErr w:type="spellEnd"/>
            <w:r w:rsidRPr="00AC6DFA">
              <w:rPr>
                <w:b w:val="0"/>
              </w:rPr>
              <w:t xml:space="preserve">, </w:t>
            </w:r>
            <w:proofErr w:type="spellStart"/>
            <w:r w:rsidRPr="00AC6DFA">
              <w:rPr>
                <w:b w:val="0"/>
              </w:rPr>
              <w:t>формы</w:t>
            </w:r>
            <w:proofErr w:type="spellEnd"/>
            <w:r w:rsidRPr="00AC6DFA">
              <w:rPr>
                <w:b w:val="0"/>
              </w:rPr>
              <w:t xml:space="preserve"> </w:t>
            </w:r>
            <w:proofErr w:type="spellStart"/>
            <w:r w:rsidRPr="00AC6DFA">
              <w:rPr>
                <w:b w:val="0"/>
              </w:rPr>
              <w:t>контроля</w:t>
            </w:r>
            <w:proofErr w:type="spellEnd"/>
          </w:p>
        </w:tc>
      </w:tr>
      <w:tr w:rsidR="002905AD" w:rsidRPr="00AC6DFA" w:rsidTr="0046747F">
        <w:tc>
          <w:tcPr>
            <w:tcW w:w="708" w:type="dxa"/>
            <w:vMerge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2694" w:type="dxa"/>
            <w:vMerge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AC6DFA">
              <w:rPr>
                <w:b w:val="0"/>
              </w:rPr>
              <w:t>всего</w:t>
            </w:r>
            <w:proofErr w:type="spellEnd"/>
            <w:proofErr w:type="gramEnd"/>
          </w:p>
        </w:tc>
        <w:tc>
          <w:tcPr>
            <w:tcW w:w="1591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AC6DFA">
              <w:rPr>
                <w:b w:val="0"/>
              </w:rPr>
              <w:t>контрольные</w:t>
            </w:r>
            <w:proofErr w:type="spellEnd"/>
            <w:proofErr w:type="gramEnd"/>
            <w:r w:rsidRPr="00AC6DFA">
              <w:rPr>
                <w:b w:val="0"/>
              </w:rPr>
              <w:t xml:space="preserve"> </w:t>
            </w:r>
            <w:proofErr w:type="spellStart"/>
            <w:r w:rsidRPr="00AC6DFA">
              <w:rPr>
                <w:b w:val="0"/>
              </w:rPr>
              <w:t>работы</w:t>
            </w:r>
            <w:proofErr w:type="spellEnd"/>
          </w:p>
        </w:tc>
        <w:tc>
          <w:tcPr>
            <w:tcW w:w="1811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AC6DFA">
              <w:rPr>
                <w:b w:val="0"/>
              </w:rPr>
              <w:t>практические</w:t>
            </w:r>
            <w:proofErr w:type="spellEnd"/>
            <w:proofErr w:type="gramEnd"/>
            <w:r w:rsidRPr="00AC6DFA">
              <w:rPr>
                <w:b w:val="0"/>
              </w:rPr>
              <w:t xml:space="preserve"> </w:t>
            </w:r>
            <w:proofErr w:type="spellStart"/>
            <w:r w:rsidRPr="00AC6DFA">
              <w:rPr>
                <w:b w:val="0"/>
              </w:rPr>
              <w:t>работы</w:t>
            </w:r>
            <w:proofErr w:type="spellEnd"/>
          </w:p>
        </w:tc>
        <w:tc>
          <w:tcPr>
            <w:tcW w:w="992" w:type="dxa"/>
            <w:vMerge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</w:tr>
      <w:tr w:rsidR="008A263F" w:rsidRPr="00AC6DFA" w:rsidTr="0046747F">
        <w:tc>
          <w:tcPr>
            <w:tcW w:w="708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 w:rsidRPr="00AC6DFA">
              <w:rPr>
                <w:b w:val="0"/>
              </w:rPr>
              <w:t>1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Учебник</w:t>
            </w:r>
            <w:r w:rsidRPr="002905AD">
              <w:rPr>
                <w:b w:val="0"/>
                <w:spacing w:val="1"/>
                <w:lang w:val="ru-RU"/>
              </w:rPr>
              <w:t xml:space="preserve"> </w:t>
            </w:r>
            <w:r w:rsidRPr="002905AD">
              <w:rPr>
                <w:b w:val="0"/>
                <w:lang w:val="ru-RU"/>
              </w:rPr>
              <w:t>математики.</w:t>
            </w:r>
            <w:r w:rsidRPr="002905AD">
              <w:rPr>
                <w:b w:val="0"/>
                <w:spacing w:val="1"/>
                <w:lang w:val="ru-RU"/>
              </w:rPr>
              <w:t xml:space="preserve"> </w:t>
            </w:r>
            <w:r w:rsidRPr="002905AD">
              <w:rPr>
                <w:b w:val="0"/>
                <w:lang w:val="ru-RU"/>
              </w:rPr>
              <w:t>Роль</w:t>
            </w:r>
            <w:r w:rsidRPr="002905AD">
              <w:rPr>
                <w:b w:val="0"/>
                <w:spacing w:val="1"/>
                <w:lang w:val="ru-RU"/>
              </w:rPr>
              <w:t xml:space="preserve"> </w:t>
            </w:r>
            <w:r w:rsidRPr="002905AD">
              <w:rPr>
                <w:b w:val="0"/>
                <w:lang w:val="ru-RU"/>
              </w:rPr>
              <w:t>математики в жизни людей и</w:t>
            </w:r>
            <w:r w:rsidRPr="002905AD">
              <w:rPr>
                <w:b w:val="0"/>
                <w:spacing w:val="1"/>
                <w:lang w:val="ru-RU"/>
              </w:rPr>
              <w:t xml:space="preserve"> </w:t>
            </w:r>
            <w:r w:rsidRPr="002905AD">
              <w:rPr>
                <w:b w:val="0"/>
                <w:lang w:val="ru-RU"/>
              </w:rPr>
              <w:t>общества.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 w:rsidRPr="00AC6DFA">
              <w:rPr>
                <w:b w:val="0"/>
              </w:rPr>
              <w:t>2</w:t>
            </w:r>
          </w:p>
        </w:tc>
        <w:tc>
          <w:tcPr>
            <w:tcW w:w="2694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FF2930">
              <w:rPr>
                <w:b w:val="0"/>
              </w:rPr>
              <w:t>Счет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предметов</w:t>
            </w:r>
            <w:proofErr w:type="spellEnd"/>
            <w:r w:rsidRPr="00FF2930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 w:rsidRPr="00AC6DFA">
              <w:rPr>
                <w:b w:val="0"/>
              </w:rPr>
              <w:t>3</w:t>
            </w:r>
          </w:p>
        </w:tc>
        <w:tc>
          <w:tcPr>
            <w:tcW w:w="2694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FF2930">
              <w:rPr>
                <w:b w:val="0"/>
              </w:rPr>
              <w:t>Вверху</w:t>
            </w:r>
            <w:proofErr w:type="spellEnd"/>
            <w:r w:rsidRPr="00FF2930">
              <w:rPr>
                <w:b w:val="0"/>
              </w:rPr>
              <w:t xml:space="preserve">. </w:t>
            </w:r>
            <w:proofErr w:type="spellStart"/>
            <w:r w:rsidRPr="00FF2930">
              <w:rPr>
                <w:b w:val="0"/>
              </w:rPr>
              <w:t>Внизу</w:t>
            </w:r>
            <w:proofErr w:type="spellEnd"/>
            <w:r w:rsidRPr="00FF2930">
              <w:rPr>
                <w:b w:val="0"/>
              </w:rPr>
              <w:t xml:space="preserve">. </w:t>
            </w:r>
            <w:proofErr w:type="spellStart"/>
            <w:r w:rsidRPr="00FF2930">
              <w:rPr>
                <w:b w:val="0"/>
              </w:rPr>
              <w:t>Слева</w:t>
            </w:r>
            <w:proofErr w:type="spellEnd"/>
            <w:r w:rsidRPr="00FF2930">
              <w:rPr>
                <w:b w:val="0"/>
              </w:rPr>
              <w:t xml:space="preserve">. </w:t>
            </w:r>
            <w:proofErr w:type="spellStart"/>
            <w:r w:rsidRPr="00FF2930">
              <w:rPr>
                <w:b w:val="0"/>
              </w:rPr>
              <w:t>Справа</w:t>
            </w:r>
            <w:proofErr w:type="spellEnd"/>
            <w:r w:rsidRPr="00FF2930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 w:rsidRPr="00AC6DFA">
              <w:rPr>
                <w:b w:val="0"/>
              </w:rPr>
              <w:t>4</w:t>
            </w:r>
          </w:p>
        </w:tc>
        <w:tc>
          <w:tcPr>
            <w:tcW w:w="2694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Раньше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Позже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Сначала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Потом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694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FF2930">
              <w:rPr>
                <w:b w:val="0"/>
              </w:rPr>
              <w:t>Столько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же</w:t>
            </w:r>
            <w:proofErr w:type="spellEnd"/>
            <w:r w:rsidRPr="00FF2930">
              <w:rPr>
                <w:b w:val="0"/>
              </w:rPr>
              <w:t>.</w:t>
            </w:r>
            <w:proofErr w:type="gram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Больше</w:t>
            </w:r>
            <w:proofErr w:type="spellEnd"/>
            <w:r w:rsidRPr="00FF2930">
              <w:rPr>
                <w:b w:val="0"/>
              </w:rPr>
              <w:t xml:space="preserve">. </w:t>
            </w:r>
            <w:proofErr w:type="spellStart"/>
            <w:r w:rsidRPr="00FF2930">
              <w:rPr>
                <w:b w:val="0"/>
              </w:rPr>
              <w:t>Меньше</w:t>
            </w:r>
            <w:proofErr w:type="spellEnd"/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proofErr w:type="gramStart"/>
            <w:r w:rsidRPr="002905AD">
              <w:rPr>
                <w:b w:val="0"/>
                <w:lang w:val="ru-RU"/>
              </w:rPr>
              <w:t>На сколько</w:t>
            </w:r>
            <w:proofErr w:type="gramEnd"/>
            <w:r w:rsidRPr="002905AD">
              <w:rPr>
                <w:b w:val="0"/>
                <w:lang w:val="ru-RU"/>
              </w:rPr>
              <w:t xml:space="preserve"> больше? </w:t>
            </w:r>
            <w:proofErr w:type="gramStart"/>
            <w:r w:rsidRPr="002905AD">
              <w:rPr>
                <w:b w:val="0"/>
                <w:lang w:val="ru-RU"/>
              </w:rPr>
              <w:t>На сколько</w:t>
            </w:r>
            <w:proofErr w:type="gramEnd"/>
            <w:r w:rsidRPr="002905AD">
              <w:rPr>
                <w:b w:val="0"/>
                <w:lang w:val="ru-RU"/>
              </w:rPr>
              <w:t xml:space="preserve"> меньше?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proofErr w:type="gramStart"/>
            <w:r w:rsidRPr="002905AD">
              <w:rPr>
                <w:b w:val="0"/>
                <w:lang w:val="ru-RU"/>
              </w:rPr>
              <w:t>На сколько</w:t>
            </w:r>
            <w:proofErr w:type="gramEnd"/>
            <w:r w:rsidRPr="002905AD">
              <w:rPr>
                <w:b w:val="0"/>
                <w:lang w:val="ru-RU"/>
              </w:rPr>
              <w:t xml:space="preserve"> больше? </w:t>
            </w:r>
            <w:proofErr w:type="gramStart"/>
            <w:r w:rsidRPr="002905AD">
              <w:rPr>
                <w:b w:val="0"/>
                <w:lang w:val="ru-RU"/>
              </w:rPr>
              <w:t>На сколько</w:t>
            </w:r>
            <w:proofErr w:type="gramEnd"/>
            <w:r w:rsidRPr="002905AD">
              <w:rPr>
                <w:b w:val="0"/>
                <w:lang w:val="ru-RU"/>
              </w:rPr>
              <w:t xml:space="preserve"> меньше?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 xml:space="preserve">Повторение и обобщение </w:t>
            </w:r>
            <w:proofErr w:type="gramStart"/>
            <w:r w:rsidRPr="002905AD">
              <w:rPr>
                <w:b w:val="0"/>
                <w:lang w:val="ru-RU"/>
              </w:rPr>
              <w:t>изученного</w:t>
            </w:r>
            <w:proofErr w:type="gramEnd"/>
            <w:r w:rsidRPr="002905AD">
              <w:rPr>
                <w:b w:val="0"/>
                <w:lang w:val="ru-RU"/>
              </w:rPr>
              <w:t xml:space="preserve"> по теме.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>
              <w:rPr>
                <w:b w:val="0"/>
              </w:rPr>
              <w:t>Письменный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контроль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694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 w:rsidRPr="002905AD">
              <w:rPr>
                <w:b w:val="0"/>
                <w:lang w:val="ru-RU"/>
              </w:rPr>
              <w:t xml:space="preserve">Числа от 1 до 10. Нумерация. Много. </w:t>
            </w:r>
            <w:proofErr w:type="spellStart"/>
            <w:proofErr w:type="gramStart"/>
            <w:r>
              <w:rPr>
                <w:b w:val="0"/>
              </w:rPr>
              <w:t>Один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694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Число</w:t>
            </w:r>
            <w:proofErr w:type="spellEnd"/>
            <w:r w:rsidRPr="00BC7A05">
              <w:rPr>
                <w:b w:val="0"/>
              </w:rPr>
              <w:t xml:space="preserve"> и </w:t>
            </w:r>
            <w:proofErr w:type="spellStart"/>
            <w:r w:rsidRPr="00BC7A05">
              <w:rPr>
                <w:b w:val="0"/>
              </w:rPr>
              <w:t>цифра</w:t>
            </w:r>
            <w:proofErr w:type="spellEnd"/>
            <w:r w:rsidRPr="00BC7A05">
              <w:rPr>
                <w:b w:val="0"/>
              </w:rPr>
              <w:t xml:space="preserve"> 2.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2694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Число</w:t>
            </w:r>
            <w:proofErr w:type="spellEnd"/>
            <w:r w:rsidRPr="00BC7A05">
              <w:rPr>
                <w:b w:val="0"/>
              </w:rPr>
              <w:t xml:space="preserve"> и </w:t>
            </w:r>
            <w:proofErr w:type="spellStart"/>
            <w:r w:rsidRPr="00BC7A05">
              <w:rPr>
                <w:b w:val="0"/>
              </w:rPr>
              <w:t>цифра</w:t>
            </w:r>
            <w:proofErr w:type="spellEnd"/>
            <w:r w:rsidRPr="00BC7A05">
              <w:rPr>
                <w:b w:val="0"/>
              </w:rPr>
              <w:t xml:space="preserve"> 3.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2694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Знаки</w:t>
            </w:r>
            <w:proofErr w:type="spellEnd"/>
            <w:r w:rsidRPr="00BC7A05">
              <w:rPr>
                <w:b w:val="0"/>
              </w:rPr>
              <w:t xml:space="preserve"> «+» «-» «=»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FF2930">
              <w:rPr>
                <w:b w:val="0"/>
              </w:rPr>
              <w:t>Устный</w:t>
            </w:r>
            <w:proofErr w:type="spellEnd"/>
            <w:r w:rsidRPr="00FF2930">
              <w:rPr>
                <w:b w:val="0"/>
              </w:rPr>
              <w:t xml:space="preserve"> </w:t>
            </w:r>
            <w:proofErr w:type="spellStart"/>
            <w:r w:rsidRPr="00FF2930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2694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Число</w:t>
            </w:r>
            <w:proofErr w:type="spellEnd"/>
            <w:r w:rsidRPr="00BC7A05">
              <w:rPr>
                <w:b w:val="0"/>
              </w:rPr>
              <w:t xml:space="preserve"> и </w:t>
            </w:r>
            <w:proofErr w:type="spellStart"/>
            <w:r w:rsidRPr="00BC7A05">
              <w:rPr>
                <w:b w:val="0"/>
              </w:rPr>
              <w:t>цифра</w:t>
            </w:r>
            <w:proofErr w:type="spellEnd"/>
            <w:r w:rsidRPr="00BC7A05">
              <w:rPr>
                <w:b w:val="0"/>
              </w:rPr>
              <w:t xml:space="preserve"> 4.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Устный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694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Длиннее</w:t>
            </w:r>
            <w:proofErr w:type="spellEnd"/>
            <w:r w:rsidRPr="00BC7A05">
              <w:rPr>
                <w:b w:val="0"/>
              </w:rPr>
              <w:t xml:space="preserve">, </w:t>
            </w:r>
            <w:proofErr w:type="spellStart"/>
            <w:r w:rsidRPr="00BC7A05">
              <w:rPr>
                <w:b w:val="0"/>
              </w:rPr>
              <w:t>короче</w:t>
            </w:r>
            <w:proofErr w:type="spellEnd"/>
            <w:r w:rsidRPr="00BC7A05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Устный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694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Число</w:t>
            </w:r>
            <w:proofErr w:type="spellEnd"/>
            <w:r w:rsidRPr="00BC7A05">
              <w:rPr>
                <w:b w:val="0"/>
              </w:rPr>
              <w:t xml:space="preserve"> и </w:t>
            </w:r>
            <w:proofErr w:type="spellStart"/>
            <w:r w:rsidRPr="00BC7A05">
              <w:rPr>
                <w:b w:val="0"/>
              </w:rPr>
              <w:t>цифра</w:t>
            </w:r>
            <w:proofErr w:type="spellEnd"/>
            <w:r w:rsidRPr="00BC7A05">
              <w:rPr>
                <w:b w:val="0"/>
              </w:rPr>
              <w:t xml:space="preserve"> 5.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Устный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 xml:space="preserve">Числа от 1 до 5. </w:t>
            </w:r>
            <w:r w:rsidRPr="002905AD">
              <w:rPr>
                <w:b w:val="0"/>
                <w:lang w:val="ru-RU"/>
              </w:rPr>
              <w:lastRenderedPageBreak/>
              <w:t>Состав числа 5.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159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28455F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Устный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lastRenderedPageBreak/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17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Странички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для</w:t>
            </w:r>
            <w:proofErr w:type="spellEnd"/>
          </w:p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любознательных</w:t>
            </w:r>
            <w:proofErr w:type="spellEnd"/>
            <w:proofErr w:type="gramEnd"/>
            <w:r w:rsidRPr="00BC7A05">
              <w:rPr>
                <w:b w:val="0"/>
              </w:rPr>
              <w:t>.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FF2930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>
              <w:rPr>
                <w:b w:val="0"/>
              </w:rPr>
              <w:t>Практическая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работа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Точка. Кривая линия. Прямая</w:t>
            </w:r>
          </w:p>
          <w:p w:rsidR="008A263F" w:rsidRPr="0046747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 xml:space="preserve">линия. </w:t>
            </w:r>
            <w:r w:rsidRPr="0046747F">
              <w:rPr>
                <w:b w:val="0"/>
                <w:lang w:val="ru-RU"/>
              </w:rPr>
              <w:t>Отрезок. Луч.</w:t>
            </w:r>
          </w:p>
          <w:p w:rsidR="008A263F" w:rsidRPr="0046747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Устный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Ломаная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линия</w:t>
            </w:r>
            <w:proofErr w:type="spellEnd"/>
            <w:r w:rsidRPr="00BC7A05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Устный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694" w:type="dxa"/>
          </w:tcPr>
          <w:p w:rsidR="008A263F" w:rsidRPr="00FF0EB3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FF0EB3">
              <w:rPr>
                <w:b w:val="0"/>
                <w:bCs w:val="0"/>
                <w:sz w:val="22"/>
                <w:szCs w:val="22"/>
              </w:rPr>
              <w:t>СОСТАВ ЧИСЕЛ 2–5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BC7A05">
              <w:rPr>
                <w:b w:val="0"/>
              </w:rPr>
              <w:t>Письменный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контроль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Знаки</w:t>
            </w:r>
            <w:proofErr w:type="spellEnd"/>
            <w:r w:rsidRPr="00BC7A05">
              <w:rPr>
                <w:b w:val="0"/>
              </w:rPr>
              <w:t xml:space="preserve"> «&gt;».</w:t>
            </w:r>
            <w:proofErr w:type="gramEnd"/>
            <w:r w:rsidRPr="00BC7A05">
              <w:rPr>
                <w:b w:val="0"/>
              </w:rPr>
              <w:t xml:space="preserve"> «&lt;», «=».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Равенство</w:t>
            </w:r>
            <w:proofErr w:type="spellEnd"/>
            <w:r w:rsidRPr="00BC7A05">
              <w:rPr>
                <w:b w:val="0"/>
              </w:rPr>
              <w:t xml:space="preserve">. </w:t>
            </w:r>
            <w:proofErr w:type="spellStart"/>
            <w:r w:rsidRPr="00BC7A05">
              <w:rPr>
                <w:b w:val="0"/>
              </w:rPr>
              <w:t>Неравенство</w:t>
            </w:r>
            <w:proofErr w:type="spellEnd"/>
            <w:r w:rsidRPr="00BC7A05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Многоугольник</w:t>
            </w:r>
            <w:proofErr w:type="spellEnd"/>
            <w:r w:rsidRPr="00BC7A05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Числа</w:t>
            </w:r>
            <w:proofErr w:type="spellEnd"/>
            <w:r w:rsidRPr="00BC7A05">
              <w:rPr>
                <w:b w:val="0"/>
              </w:rPr>
              <w:t xml:space="preserve"> 6 и 7.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Числа</w:t>
            </w:r>
            <w:proofErr w:type="spellEnd"/>
            <w:r w:rsidRPr="00BC7A05">
              <w:rPr>
                <w:b w:val="0"/>
              </w:rPr>
              <w:t xml:space="preserve"> 6 и 7.</w:t>
            </w:r>
            <w:proofErr w:type="gramEnd"/>
            <w:r w:rsidRPr="00BC7A05">
              <w:rPr>
                <w:b w:val="0"/>
              </w:rPr>
              <w:t xml:space="preserve"> </w:t>
            </w:r>
            <w:proofErr w:type="spellStart"/>
            <w:proofErr w:type="gramStart"/>
            <w:r w:rsidRPr="00BC7A05">
              <w:rPr>
                <w:b w:val="0"/>
              </w:rPr>
              <w:t>Письмо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цифры</w:t>
            </w:r>
            <w:proofErr w:type="spellEnd"/>
            <w:r w:rsidRPr="00BC7A05">
              <w:rPr>
                <w:b w:val="0"/>
              </w:rPr>
              <w:t xml:space="preserve"> 7.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BC7A05">
              <w:rPr>
                <w:b w:val="0"/>
              </w:rPr>
              <w:t>Числа</w:t>
            </w:r>
            <w:proofErr w:type="spellEnd"/>
            <w:r w:rsidRPr="00BC7A05">
              <w:rPr>
                <w:b w:val="0"/>
              </w:rPr>
              <w:t xml:space="preserve"> 8 и 9.</w:t>
            </w:r>
            <w:proofErr w:type="gram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Письмо</w:t>
            </w:r>
            <w:proofErr w:type="spellEnd"/>
            <w:r w:rsidRPr="00BC7A05">
              <w:rPr>
                <w:b w:val="0"/>
              </w:rPr>
              <w:t xml:space="preserve"> </w:t>
            </w:r>
            <w:proofErr w:type="spellStart"/>
            <w:r w:rsidRPr="00BC7A05">
              <w:rPr>
                <w:b w:val="0"/>
              </w:rPr>
              <w:t>цифры</w:t>
            </w:r>
            <w:proofErr w:type="spellEnd"/>
            <w:r w:rsidRPr="00BC7A05">
              <w:rPr>
                <w:b w:val="0"/>
              </w:rPr>
              <w:t xml:space="preserve"> 8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D669F7">
              <w:rPr>
                <w:b w:val="0"/>
              </w:rPr>
              <w:t>Числа</w:t>
            </w:r>
            <w:proofErr w:type="spellEnd"/>
            <w:r w:rsidRPr="00D669F7">
              <w:rPr>
                <w:b w:val="0"/>
              </w:rPr>
              <w:t xml:space="preserve"> 8 и 9.</w:t>
            </w:r>
            <w:proofErr w:type="gram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Письмо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цифры</w:t>
            </w:r>
            <w:proofErr w:type="spellEnd"/>
            <w:r w:rsidRPr="00D669F7">
              <w:rPr>
                <w:b w:val="0"/>
              </w:rPr>
              <w:t xml:space="preserve"> 9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2694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Число</w:t>
            </w:r>
            <w:proofErr w:type="spellEnd"/>
            <w:r w:rsidRPr="00D669F7">
              <w:rPr>
                <w:b w:val="0"/>
              </w:rPr>
              <w:t xml:space="preserve"> 10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BC7A05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Повторение и обобщение по теме.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Письменный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контроль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Наши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проекты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письменный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контроль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31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D669F7">
              <w:rPr>
                <w:b w:val="0"/>
              </w:rPr>
              <w:t>Сантиметр</w:t>
            </w:r>
            <w:proofErr w:type="spellEnd"/>
            <w:r w:rsidRPr="00D669F7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Увеличить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на</w:t>
            </w:r>
            <w:proofErr w:type="spellEnd"/>
            <w:r w:rsidRPr="00D669F7">
              <w:rPr>
                <w:b w:val="0"/>
              </w:rPr>
              <w:t>…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83600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lastRenderedPageBreak/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33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D669F7">
              <w:rPr>
                <w:b w:val="0"/>
              </w:rPr>
              <w:t>Число</w:t>
            </w:r>
            <w:proofErr w:type="spellEnd"/>
            <w:r w:rsidRPr="00D669F7">
              <w:rPr>
                <w:b w:val="0"/>
              </w:rPr>
              <w:t xml:space="preserve"> 0.</w:t>
            </w:r>
            <w:proofErr w:type="gramEnd"/>
          </w:p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Сложение и вычитание с числом 0.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Устный</w:t>
            </w:r>
            <w:proofErr w:type="spellEnd"/>
            <w:r w:rsidRPr="00D669F7">
              <w:rPr>
                <w:b w:val="0"/>
              </w:rPr>
              <w:t xml:space="preserve"> </w:t>
            </w:r>
            <w:proofErr w:type="spellStart"/>
            <w:r w:rsidRPr="00D669F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35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Странички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для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любознательных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D669F7">
              <w:rPr>
                <w:b w:val="0"/>
              </w:rPr>
              <w:t>Практическая</w:t>
            </w:r>
            <w:proofErr w:type="spellEnd"/>
          </w:p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D669F7">
              <w:rPr>
                <w:b w:val="0"/>
              </w:rPr>
              <w:t>работа</w:t>
            </w:r>
            <w:proofErr w:type="spellEnd"/>
            <w:proofErr w:type="gram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rPr>
                <w:bCs/>
                <w:sz w:val="24"/>
                <w:szCs w:val="24"/>
              </w:rPr>
            </w:pPr>
            <w:proofErr w:type="spellStart"/>
            <w:r w:rsidRPr="00D669F7">
              <w:rPr>
                <w:bCs/>
                <w:sz w:val="24"/>
                <w:szCs w:val="24"/>
              </w:rPr>
              <w:t>Что</w:t>
            </w:r>
            <w:proofErr w:type="spellEnd"/>
            <w:r w:rsidRPr="00D669F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669F7">
              <w:rPr>
                <w:bCs/>
                <w:sz w:val="24"/>
                <w:szCs w:val="24"/>
              </w:rPr>
              <w:t>узнали</w:t>
            </w:r>
            <w:proofErr w:type="spellEnd"/>
            <w:r w:rsidRPr="00D669F7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D669F7">
              <w:rPr>
                <w:bCs/>
                <w:sz w:val="24"/>
                <w:szCs w:val="24"/>
              </w:rPr>
              <w:t>Чему</w:t>
            </w:r>
            <w:proofErr w:type="spellEnd"/>
            <w:r w:rsidRPr="00D669F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669F7">
              <w:rPr>
                <w:bCs/>
                <w:sz w:val="24"/>
                <w:szCs w:val="24"/>
              </w:rPr>
              <w:t>научились</w:t>
            </w:r>
            <w:proofErr w:type="spellEnd"/>
            <w:r w:rsidRPr="00D669F7">
              <w:rPr>
                <w:bCs/>
                <w:sz w:val="24"/>
                <w:szCs w:val="24"/>
              </w:rPr>
              <w:t>.</w:t>
            </w:r>
          </w:p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37</w:t>
            </w:r>
          </w:p>
        </w:tc>
        <w:tc>
          <w:tcPr>
            <w:tcW w:w="2694" w:type="dxa"/>
          </w:tcPr>
          <w:p w:rsidR="008A263F" w:rsidRPr="00223D76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223D76">
              <w:rPr>
                <w:b w:val="0"/>
                <w:bCs w:val="0"/>
                <w:color w:val="000000"/>
                <w:sz w:val="22"/>
                <w:szCs w:val="22"/>
              </w:rPr>
              <w:t>ПРОВЕРКА ЗНАНИЙ УЧАЩИХСЯ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38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Сложение</w:t>
            </w:r>
            <w:proofErr w:type="spellEnd"/>
            <w:r>
              <w:rPr>
                <w:b w:val="0"/>
              </w:rPr>
              <w:t xml:space="preserve"> и </w:t>
            </w:r>
            <w:proofErr w:type="spellStart"/>
            <w:r>
              <w:rPr>
                <w:b w:val="0"/>
              </w:rPr>
              <w:t>вычитание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вида</w:t>
            </w:r>
            <w:proofErr w:type="spellEnd"/>
            <w:r>
              <w:rPr>
                <w:b w:val="0"/>
              </w:rPr>
              <w:t xml:space="preserve"> +1, -1.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39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1779A7">
              <w:rPr>
                <w:b w:val="0"/>
              </w:rPr>
              <w:t>Сложение</w:t>
            </w:r>
            <w:proofErr w:type="spellEnd"/>
            <w:r w:rsidRPr="001779A7">
              <w:rPr>
                <w:b w:val="0"/>
              </w:rPr>
              <w:t xml:space="preserve"> и </w:t>
            </w:r>
            <w:proofErr w:type="spellStart"/>
            <w:r w:rsidRPr="001779A7">
              <w:rPr>
                <w:b w:val="0"/>
              </w:rPr>
              <w:t>вычитание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вида</w:t>
            </w:r>
            <w:proofErr w:type="spellEnd"/>
            <w:r>
              <w:rPr>
                <w:b w:val="0"/>
              </w:rPr>
              <w:t xml:space="preserve"> +1+1, -1-1.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40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1779A7">
              <w:rPr>
                <w:b w:val="0"/>
              </w:rPr>
              <w:t>Сложение</w:t>
            </w:r>
            <w:proofErr w:type="spellEnd"/>
            <w:r w:rsidRPr="001779A7">
              <w:rPr>
                <w:b w:val="0"/>
              </w:rPr>
              <w:t xml:space="preserve"> и </w:t>
            </w:r>
            <w:proofErr w:type="spellStart"/>
            <w:r w:rsidRPr="001779A7">
              <w:rPr>
                <w:b w:val="0"/>
              </w:rPr>
              <w:t>вычитание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вида</w:t>
            </w:r>
            <w:proofErr w:type="spellEnd"/>
            <w:r w:rsidRPr="001779A7">
              <w:rPr>
                <w:b w:val="0"/>
              </w:rPr>
              <w:t xml:space="preserve"> +</w:t>
            </w:r>
            <w:r>
              <w:rPr>
                <w:b w:val="0"/>
              </w:rPr>
              <w:t xml:space="preserve">2, </w:t>
            </w:r>
            <w:r w:rsidRPr="001779A7">
              <w:rPr>
                <w:b w:val="0"/>
              </w:rPr>
              <w:t>-</w:t>
            </w:r>
            <w:r>
              <w:rPr>
                <w:b w:val="0"/>
              </w:rPr>
              <w:t>2</w:t>
            </w:r>
            <w:r w:rsidRPr="001779A7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41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Слагаемые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Сумма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42</w:t>
            </w:r>
          </w:p>
        </w:tc>
        <w:tc>
          <w:tcPr>
            <w:tcW w:w="2694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Задача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43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Составление задач на сложение и вычитание.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D669F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1779A7">
              <w:rPr>
                <w:b w:val="0"/>
              </w:rPr>
              <w:t>Устный</w:t>
            </w:r>
            <w:proofErr w:type="spellEnd"/>
            <w:r w:rsidRPr="001779A7">
              <w:rPr>
                <w:b w:val="0"/>
              </w:rPr>
              <w:t xml:space="preserve"> </w:t>
            </w:r>
            <w:proofErr w:type="spellStart"/>
            <w:r w:rsidRPr="001779A7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44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Составление задач на сложение и вычитание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1779A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Устный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45</w:t>
            </w:r>
          </w:p>
        </w:tc>
        <w:tc>
          <w:tcPr>
            <w:tcW w:w="2694" w:type="dxa"/>
          </w:tcPr>
          <w:p w:rsidR="008A263F" w:rsidRPr="001779A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082AD2">
              <w:rPr>
                <w:b w:val="0"/>
              </w:rPr>
              <w:t>Присчитывание</w:t>
            </w:r>
            <w:proofErr w:type="spellEnd"/>
            <w:r w:rsidRPr="00082AD2">
              <w:rPr>
                <w:b w:val="0"/>
              </w:rPr>
              <w:t xml:space="preserve"> и </w:t>
            </w:r>
            <w:proofErr w:type="spellStart"/>
            <w:r w:rsidRPr="00082AD2">
              <w:rPr>
                <w:b w:val="0"/>
              </w:rPr>
              <w:t>отсчитывание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по</w:t>
            </w:r>
            <w:proofErr w:type="spellEnd"/>
            <w:r w:rsidRPr="00082AD2">
              <w:rPr>
                <w:b w:val="0"/>
              </w:rPr>
              <w:t xml:space="preserve"> 2.</w:t>
            </w:r>
            <w:proofErr w:type="gramEnd"/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1779A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Устный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46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Задачи на увеличение (уменьшение) числа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1779A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Устный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опрос</w:t>
            </w:r>
            <w:proofErr w:type="spellEnd"/>
          </w:p>
        </w:tc>
      </w:tr>
      <w:tr w:rsidR="008A263F" w:rsidRPr="00AC6DFA" w:rsidTr="0046747F">
        <w:tc>
          <w:tcPr>
            <w:tcW w:w="708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47</w:t>
            </w:r>
          </w:p>
        </w:tc>
        <w:tc>
          <w:tcPr>
            <w:tcW w:w="2694" w:type="dxa"/>
          </w:tcPr>
          <w:p w:rsidR="008A263F" w:rsidRPr="002905AD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bCs w:val="0"/>
                <w:sz w:val="22"/>
                <w:szCs w:val="22"/>
                <w:lang w:val="ru-RU"/>
              </w:rPr>
              <w:t>РЕШЕНИЕ ЗАДАЧ И ЧИСЛОВЫХ ВЫРАЖЕНИЙ</w:t>
            </w:r>
          </w:p>
        </w:tc>
        <w:tc>
          <w:tcPr>
            <w:tcW w:w="992" w:type="dxa"/>
          </w:tcPr>
          <w:p w:rsidR="008A263F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8A263F" w:rsidRDefault="008A263F">
            <w:r w:rsidRPr="0051689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8A263F" w:rsidRPr="00AC6DFA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8A263F" w:rsidRPr="001779A7" w:rsidRDefault="008A26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Письменный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lastRenderedPageBreak/>
              <w:t>контроль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48</w:t>
            </w:r>
          </w:p>
        </w:tc>
        <w:tc>
          <w:tcPr>
            <w:tcW w:w="2694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082AD2">
              <w:rPr>
                <w:b w:val="0"/>
              </w:rPr>
              <w:t>Что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узнали</w:t>
            </w:r>
            <w:proofErr w:type="spellEnd"/>
            <w:r w:rsidRPr="00082AD2">
              <w:rPr>
                <w:b w:val="0"/>
              </w:rPr>
              <w:t>.</w:t>
            </w:r>
            <w:proofErr w:type="gram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Чему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научились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Письменный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контроль</w:t>
            </w:r>
            <w:proofErr w:type="spellEnd"/>
            <w:r w:rsidRPr="00082AD2">
              <w:rPr>
                <w:b w:val="0"/>
              </w:rPr>
              <w:t xml:space="preserve">, </w:t>
            </w:r>
            <w:proofErr w:type="spellStart"/>
            <w:r w:rsidRPr="00082AD2">
              <w:rPr>
                <w:b w:val="0"/>
              </w:rPr>
              <w:t>Практическая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работа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49</w:t>
            </w:r>
          </w:p>
        </w:tc>
        <w:tc>
          <w:tcPr>
            <w:tcW w:w="2694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082AD2">
              <w:rPr>
                <w:b w:val="0"/>
              </w:rPr>
              <w:t>Сложение</w:t>
            </w:r>
            <w:proofErr w:type="spellEnd"/>
            <w:r w:rsidRPr="00082AD2">
              <w:rPr>
                <w:b w:val="0"/>
              </w:rPr>
              <w:t xml:space="preserve"> и </w:t>
            </w:r>
            <w:proofErr w:type="spellStart"/>
            <w:r w:rsidRPr="00082AD2">
              <w:rPr>
                <w:b w:val="0"/>
              </w:rPr>
              <w:t>вычитание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вида</w:t>
            </w:r>
            <w:proofErr w:type="spellEnd"/>
            <w:r>
              <w:rPr>
                <w:b w:val="0"/>
              </w:rPr>
              <w:t xml:space="preserve"> +3, -3.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Письменный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контроль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  <w:tc>
          <w:tcPr>
            <w:tcW w:w="2694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082AD2">
              <w:rPr>
                <w:b w:val="0"/>
              </w:rPr>
              <w:t>Сложение</w:t>
            </w:r>
            <w:proofErr w:type="spellEnd"/>
            <w:r w:rsidRPr="00082AD2">
              <w:rPr>
                <w:b w:val="0"/>
              </w:rPr>
              <w:t xml:space="preserve"> и </w:t>
            </w:r>
            <w:proofErr w:type="spellStart"/>
            <w:r w:rsidRPr="00082AD2">
              <w:rPr>
                <w:b w:val="0"/>
              </w:rPr>
              <w:t>вычитание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вида</w:t>
            </w:r>
            <w:proofErr w:type="spellEnd"/>
            <w:r>
              <w:rPr>
                <w:b w:val="0"/>
              </w:rPr>
              <w:t xml:space="preserve"> +3, -3.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Устный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51</w:t>
            </w:r>
          </w:p>
        </w:tc>
        <w:tc>
          <w:tcPr>
            <w:tcW w:w="2694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082AD2">
              <w:rPr>
                <w:b w:val="0"/>
              </w:rPr>
              <w:t>Прибавление</w:t>
            </w:r>
            <w:proofErr w:type="spellEnd"/>
            <w:r w:rsidRPr="00082AD2">
              <w:rPr>
                <w:b w:val="0"/>
              </w:rPr>
              <w:t xml:space="preserve"> и </w:t>
            </w:r>
            <w:proofErr w:type="spellStart"/>
            <w:r w:rsidRPr="00082AD2">
              <w:rPr>
                <w:b w:val="0"/>
              </w:rPr>
              <w:t>вычитание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числа</w:t>
            </w:r>
            <w:proofErr w:type="spellEnd"/>
            <w:r w:rsidRPr="00082AD2">
              <w:rPr>
                <w:b w:val="0"/>
              </w:rPr>
              <w:t xml:space="preserve"> 3.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178A1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1779A7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Устный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опрос</w:t>
            </w:r>
            <w:proofErr w:type="spellEnd"/>
          </w:p>
        </w:tc>
      </w:tr>
      <w:tr w:rsidR="002905AD" w:rsidRPr="00AC6DFA" w:rsidTr="0046747F">
        <w:tc>
          <w:tcPr>
            <w:tcW w:w="708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52</w:t>
            </w:r>
          </w:p>
        </w:tc>
        <w:tc>
          <w:tcPr>
            <w:tcW w:w="2694" w:type="dxa"/>
          </w:tcPr>
          <w:p w:rsidR="002905AD" w:rsidRPr="001779A7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Прибавление</w:t>
            </w:r>
            <w:proofErr w:type="spellEnd"/>
            <w:r w:rsidRPr="00082AD2">
              <w:rPr>
                <w:b w:val="0"/>
              </w:rPr>
              <w:t xml:space="preserve"> и </w:t>
            </w:r>
            <w:proofErr w:type="spellStart"/>
            <w:r w:rsidRPr="00082AD2">
              <w:rPr>
                <w:b w:val="0"/>
              </w:rPr>
              <w:t>вычитание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числа</w:t>
            </w:r>
            <w:proofErr w:type="spellEnd"/>
            <w:r w:rsidRPr="00082AD2">
              <w:rPr>
                <w:b w:val="0"/>
              </w:rPr>
              <w:t xml:space="preserve"> 3</w:t>
            </w:r>
          </w:p>
        </w:tc>
        <w:tc>
          <w:tcPr>
            <w:tcW w:w="992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0</w:t>
            </w:r>
          </w:p>
        </w:tc>
        <w:tc>
          <w:tcPr>
            <w:tcW w:w="181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2905AD" w:rsidRPr="001779A7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082AD2">
              <w:rPr>
                <w:b w:val="0"/>
              </w:rPr>
              <w:t>Практическая</w:t>
            </w:r>
            <w:proofErr w:type="spellEnd"/>
            <w:r w:rsidRPr="00082AD2">
              <w:rPr>
                <w:b w:val="0"/>
              </w:rPr>
              <w:t xml:space="preserve"> </w:t>
            </w:r>
            <w:proofErr w:type="spellStart"/>
            <w:r w:rsidRPr="00082AD2">
              <w:rPr>
                <w:b w:val="0"/>
              </w:rPr>
              <w:t>работа</w:t>
            </w:r>
            <w:proofErr w:type="spellEnd"/>
          </w:p>
        </w:tc>
      </w:tr>
      <w:tr w:rsidR="00191B3F" w:rsidRPr="00AC6DFA" w:rsidTr="0046747F">
        <w:trPr>
          <w:trHeight w:val="1594"/>
        </w:trPr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53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adjustRightInd w:val="0"/>
              <w:spacing w:before="240"/>
              <w:jc w:val="center"/>
              <w:rPr>
                <w:bCs/>
                <w:lang w:val="ru-RU"/>
              </w:rPr>
            </w:pPr>
            <w:r w:rsidRPr="002905AD">
              <w:rPr>
                <w:bCs/>
                <w:lang w:val="ru-RU"/>
              </w:rPr>
              <w:t>СОСТАВ ЧИСЕЛ  7, 8, 9, 10.</w:t>
            </w:r>
          </w:p>
          <w:p w:rsidR="00191B3F" w:rsidRPr="002905AD" w:rsidRDefault="00191B3F" w:rsidP="0046747F">
            <w:pPr>
              <w:adjustRightInd w:val="0"/>
              <w:spacing w:after="240"/>
              <w:jc w:val="center"/>
              <w:rPr>
                <w:bCs/>
                <w:lang w:val="ru-RU"/>
              </w:rPr>
            </w:pPr>
            <w:r w:rsidRPr="002905AD">
              <w:rPr>
                <w:bCs/>
                <w:lang w:val="ru-RU"/>
              </w:rPr>
              <w:t>СВЯЗЬ ЧИСЕЛ ПРИ СЛОЖЕНИИ И ВЫЧИТАНИИ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  <w:tc>
          <w:tcPr>
            <w:tcW w:w="2694" w:type="dxa"/>
          </w:tcPr>
          <w:p w:rsidR="00191B3F" w:rsidRPr="006A58CC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A58CC">
              <w:rPr>
                <w:b w:val="0"/>
              </w:rPr>
              <w:t>Присчитывание</w:t>
            </w:r>
            <w:proofErr w:type="spellEnd"/>
            <w:r w:rsidRPr="006A58CC">
              <w:rPr>
                <w:b w:val="0"/>
              </w:rPr>
              <w:t xml:space="preserve"> и</w:t>
            </w:r>
          </w:p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A58CC">
              <w:rPr>
                <w:b w:val="0"/>
              </w:rPr>
              <w:t>отсчитывание</w:t>
            </w:r>
            <w:proofErr w:type="spellEnd"/>
            <w:proofErr w:type="gramEnd"/>
            <w:r w:rsidRPr="006A58CC">
              <w:rPr>
                <w:b w:val="0"/>
              </w:rPr>
              <w:t xml:space="preserve"> </w:t>
            </w:r>
            <w:proofErr w:type="spellStart"/>
            <w:r w:rsidRPr="006A58CC">
              <w:rPr>
                <w:b w:val="0"/>
              </w:rPr>
              <w:t>по</w:t>
            </w:r>
            <w:proofErr w:type="spellEnd"/>
            <w:r w:rsidRPr="006A58CC">
              <w:rPr>
                <w:b w:val="0"/>
              </w:rPr>
              <w:t xml:space="preserve"> 3.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55</w:t>
            </w:r>
          </w:p>
        </w:tc>
        <w:tc>
          <w:tcPr>
            <w:tcW w:w="2694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A58CC">
              <w:rPr>
                <w:b w:val="0"/>
              </w:rPr>
              <w:t>Решение</w:t>
            </w:r>
            <w:proofErr w:type="spellEnd"/>
            <w:r w:rsidRPr="006A58CC">
              <w:rPr>
                <w:b w:val="0"/>
              </w:rPr>
              <w:t xml:space="preserve"> </w:t>
            </w:r>
            <w:proofErr w:type="spellStart"/>
            <w:r w:rsidRPr="006A58CC">
              <w:rPr>
                <w:b w:val="0"/>
              </w:rPr>
              <w:t>задач</w:t>
            </w:r>
            <w:proofErr w:type="spellEnd"/>
            <w:r w:rsidRPr="006A58CC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56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adjustRightInd w:val="0"/>
              <w:spacing w:before="240" w:after="240" w:line="249" w:lineRule="auto"/>
              <w:jc w:val="center"/>
              <w:rPr>
                <w:bCs/>
                <w:lang w:val="ru-RU"/>
              </w:rPr>
            </w:pPr>
            <w:r w:rsidRPr="002905AD">
              <w:rPr>
                <w:bCs/>
                <w:lang w:val="ru-RU"/>
              </w:rPr>
              <w:t xml:space="preserve">ЗАКРЕПЛЕНИЕ И ОБОБЩЕНИЕ ЗНАНИЙ </w:t>
            </w:r>
            <w:r w:rsidRPr="002905AD">
              <w:rPr>
                <w:bCs/>
                <w:lang w:val="ru-RU"/>
              </w:rPr>
              <w:br/>
              <w:t>УЧАЩИХСЯ ПО ТЕМЕ «ПРИБАВИТЬ И ВЫЧЕСТЬ ЧИСЛО 3»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57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adjustRightInd w:val="0"/>
              <w:spacing w:before="240" w:after="240"/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2905AD">
              <w:rPr>
                <w:bCs/>
                <w:color w:val="000000"/>
                <w:sz w:val="20"/>
                <w:szCs w:val="20"/>
                <w:lang w:val="ru-RU"/>
              </w:rPr>
              <w:t xml:space="preserve"> ОБОБЩЕНИЕ И ЗАКРЕПЛЕНИЕ ЗНАНИЙ </w:t>
            </w:r>
            <w:r w:rsidRPr="002905AD">
              <w:rPr>
                <w:bCs/>
                <w:color w:val="000000"/>
                <w:sz w:val="20"/>
                <w:szCs w:val="20"/>
                <w:lang w:val="ru-RU"/>
              </w:rPr>
              <w:br/>
              <w:t>УЧАЩИХСЯ ПО ТЕМЕ «ПРИБАВИТЬ И ВЫЧЕСТЬ ЧИСЛО 3»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58</w:t>
            </w:r>
          </w:p>
        </w:tc>
        <w:tc>
          <w:tcPr>
            <w:tcW w:w="2694" w:type="dxa"/>
          </w:tcPr>
          <w:p w:rsidR="00191B3F" w:rsidRPr="003354EE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2"/>
                <w:szCs w:val="22"/>
              </w:rPr>
            </w:pPr>
            <w:proofErr w:type="gramStart"/>
            <w:r w:rsidRPr="003354EE">
              <w:rPr>
                <w:b w:val="0"/>
                <w:bCs w:val="0"/>
                <w:sz w:val="22"/>
                <w:szCs w:val="22"/>
              </w:rPr>
              <w:t>РЕШЕНИЕ ЗАДАЧ ИЗУЧЕННЫХ ВИДОВ.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59</w:t>
            </w:r>
          </w:p>
        </w:tc>
        <w:tc>
          <w:tcPr>
            <w:tcW w:w="2694" w:type="dxa"/>
          </w:tcPr>
          <w:p w:rsidR="00191B3F" w:rsidRPr="006A58CC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4B4D6A">
              <w:rPr>
                <w:b w:val="0"/>
              </w:rPr>
              <w:t>Что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узнали</w:t>
            </w:r>
            <w:proofErr w:type="spellEnd"/>
            <w:r w:rsidRPr="004B4D6A">
              <w:rPr>
                <w:b w:val="0"/>
              </w:rPr>
              <w:t>.</w:t>
            </w:r>
            <w:proofErr w:type="gram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Чему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lastRenderedPageBreak/>
              <w:t>научились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159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BE31F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lastRenderedPageBreak/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60</w:t>
            </w:r>
          </w:p>
        </w:tc>
        <w:tc>
          <w:tcPr>
            <w:tcW w:w="2694" w:type="dxa"/>
          </w:tcPr>
          <w:p w:rsidR="00191B3F" w:rsidRPr="006A58CC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Закрепление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изученного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94079E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94079E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61</w:t>
            </w:r>
          </w:p>
        </w:tc>
        <w:tc>
          <w:tcPr>
            <w:tcW w:w="2694" w:type="dxa"/>
          </w:tcPr>
          <w:p w:rsidR="00191B3F" w:rsidRPr="006A58CC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Закрепление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изученного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94079E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94079E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082AD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2905AD" w:rsidRPr="00AC6DFA" w:rsidTr="0046747F">
        <w:tc>
          <w:tcPr>
            <w:tcW w:w="708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62</w:t>
            </w:r>
          </w:p>
        </w:tc>
        <w:tc>
          <w:tcPr>
            <w:tcW w:w="2694" w:type="dxa"/>
          </w:tcPr>
          <w:p w:rsidR="002905AD" w:rsidRPr="006A58CC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Проверочная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работа</w:t>
            </w:r>
            <w:proofErr w:type="spellEnd"/>
          </w:p>
        </w:tc>
        <w:tc>
          <w:tcPr>
            <w:tcW w:w="992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0</w:t>
            </w:r>
          </w:p>
        </w:tc>
        <w:tc>
          <w:tcPr>
            <w:tcW w:w="1811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2905AD" w:rsidRPr="00082AD2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>
              <w:rPr>
                <w:b w:val="0"/>
              </w:rPr>
              <w:t>Письменный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контроль</w:t>
            </w:r>
            <w:proofErr w:type="spellEnd"/>
          </w:p>
        </w:tc>
      </w:tr>
      <w:tr w:rsidR="002905AD" w:rsidRPr="00AC6DFA" w:rsidTr="0046747F">
        <w:tc>
          <w:tcPr>
            <w:tcW w:w="708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63</w:t>
            </w:r>
          </w:p>
        </w:tc>
        <w:tc>
          <w:tcPr>
            <w:tcW w:w="2694" w:type="dxa"/>
          </w:tcPr>
          <w:p w:rsidR="002905AD" w:rsidRPr="006A58CC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4B4D6A">
              <w:rPr>
                <w:b w:val="0"/>
              </w:rPr>
              <w:t>Закрепление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изученного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материала</w:t>
            </w:r>
            <w:proofErr w:type="spellEnd"/>
            <w:r w:rsidRPr="004B4D6A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81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2905AD" w:rsidRPr="00082AD2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Практическая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работа</w:t>
            </w:r>
            <w:proofErr w:type="spellEnd"/>
            <w:r w:rsidRPr="004B4D6A">
              <w:rPr>
                <w:b w:val="0"/>
              </w:rPr>
              <w:t xml:space="preserve">, </w:t>
            </w: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r>
              <w:rPr>
                <w:b w:val="0"/>
              </w:rPr>
              <w:t>1</w:t>
            </w:r>
            <w:r w:rsidRPr="004B4D6A">
              <w:rPr>
                <w:b w:val="0"/>
              </w:rPr>
              <w:t>опрос</w:t>
            </w:r>
          </w:p>
        </w:tc>
      </w:tr>
      <w:tr w:rsidR="002905AD" w:rsidRPr="00AC6DFA" w:rsidTr="0046747F">
        <w:tc>
          <w:tcPr>
            <w:tcW w:w="708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64</w:t>
            </w:r>
          </w:p>
        </w:tc>
        <w:tc>
          <w:tcPr>
            <w:tcW w:w="2694" w:type="dxa"/>
          </w:tcPr>
          <w:p w:rsidR="002905AD" w:rsidRPr="006A58CC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4B4D6A">
              <w:rPr>
                <w:b w:val="0"/>
              </w:rPr>
              <w:t>Закрепление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изученного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материала</w:t>
            </w:r>
            <w:proofErr w:type="spellEnd"/>
            <w:r w:rsidRPr="004B4D6A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81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2905AD" w:rsidRPr="00082AD2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 w:rsidRPr="004B4D6A">
              <w:rPr>
                <w:b w:val="0"/>
              </w:rPr>
              <w:t>Пра</w:t>
            </w:r>
            <w:r>
              <w:rPr>
                <w:b w:val="0"/>
              </w:rPr>
              <w:t>1</w:t>
            </w:r>
            <w:r w:rsidRPr="004B4D6A">
              <w:rPr>
                <w:b w:val="0"/>
              </w:rPr>
              <w:t xml:space="preserve">ктическая </w:t>
            </w:r>
            <w:proofErr w:type="spellStart"/>
            <w:r w:rsidRPr="004B4D6A">
              <w:rPr>
                <w:b w:val="0"/>
              </w:rPr>
              <w:t>работа</w:t>
            </w:r>
            <w:proofErr w:type="spellEnd"/>
            <w:r w:rsidRPr="004B4D6A">
              <w:rPr>
                <w:b w:val="0"/>
              </w:rPr>
              <w:t xml:space="preserve">, </w:t>
            </w: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65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Сложение и вычитание чисел первого десятка.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66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Задачи на увеличение числа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на несколько единиц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67</w:t>
            </w:r>
          </w:p>
        </w:tc>
        <w:tc>
          <w:tcPr>
            <w:tcW w:w="2694" w:type="dxa"/>
          </w:tcPr>
          <w:p w:rsidR="00191B3F" w:rsidRPr="0072381C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72381C">
              <w:rPr>
                <w:b w:val="0"/>
                <w:sz w:val="22"/>
                <w:szCs w:val="22"/>
              </w:rPr>
              <w:t>РЕШЕНИЕ ЧИСЛОВЫХ ВЫРАЖЕНИЙ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68</w:t>
            </w:r>
          </w:p>
        </w:tc>
        <w:tc>
          <w:tcPr>
            <w:tcW w:w="2694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Сложение</w:t>
            </w:r>
            <w:proofErr w:type="spellEnd"/>
            <w:r w:rsidRPr="004B4D6A">
              <w:rPr>
                <w:b w:val="0"/>
              </w:rPr>
              <w:t xml:space="preserve"> и </w:t>
            </w:r>
            <w:proofErr w:type="spellStart"/>
            <w:r w:rsidRPr="004B4D6A">
              <w:rPr>
                <w:b w:val="0"/>
              </w:rPr>
              <w:t>вычитание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вида</w:t>
            </w:r>
            <w:proofErr w:type="spellEnd"/>
          </w:p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gramStart"/>
            <w:r w:rsidRPr="004B4D6A">
              <w:rPr>
                <w:b w:val="0"/>
              </w:rPr>
              <w:t>± 4.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F7337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2905AD" w:rsidRPr="00AC6DFA" w:rsidTr="0046747F">
        <w:tc>
          <w:tcPr>
            <w:tcW w:w="708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69</w:t>
            </w:r>
          </w:p>
        </w:tc>
        <w:tc>
          <w:tcPr>
            <w:tcW w:w="2694" w:type="dxa"/>
          </w:tcPr>
          <w:p w:rsidR="002905AD" w:rsidRPr="0072381C" w:rsidRDefault="002905AD" w:rsidP="0046747F">
            <w:pPr>
              <w:pStyle w:val="1"/>
              <w:spacing w:before="66"/>
              <w:outlineLvl w:val="0"/>
              <w:rPr>
                <w:b w:val="0"/>
                <w:sz w:val="22"/>
                <w:szCs w:val="22"/>
              </w:rPr>
            </w:pPr>
            <w:r w:rsidRPr="0072381C">
              <w:rPr>
                <w:b w:val="0"/>
                <w:sz w:val="22"/>
                <w:szCs w:val="22"/>
              </w:rPr>
              <w:t>РЕШЕНИЕ ЗАДАЧ И ВЫРАЖЕНИЙ</w:t>
            </w:r>
          </w:p>
        </w:tc>
        <w:tc>
          <w:tcPr>
            <w:tcW w:w="992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0</w:t>
            </w:r>
          </w:p>
        </w:tc>
        <w:tc>
          <w:tcPr>
            <w:tcW w:w="181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2905AD" w:rsidRPr="004B4D6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4B4D6A">
              <w:rPr>
                <w:b w:val="0"/>
              </w:rPr>
              <w:t>Практическая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работа</w:t>
            </w:r>
            <w:proofErr w:type="spellEnd"/>
            <w:r w:rsidRPr="004B4D6A">
              <w:rPr>
                <w:b w:val="0"/>
              </w:rPr>
              <w:t xml:space="preserve">, </w:t>
            </w:r>
            <w:proofErr w:type="spellStart"/>
            <w:r w:rsidRPr="004B4D6A">
              <w:rPr>
                <w:b w:val="0"/>
              </w:rPr>
              <w:t>устный</w:t>
            </w:r>
            <w:proofErr w:type="spellEnd"/>
            <w:r w:rsidRPr="004B4D6A">
              <w:rPr>
                <w:b w:val="0"/>
              </w:rPr>
              <w:t xml:space="preserve"> </w:t>
            </w:r>
            <w:proofErr w:type="spellStart"/>
            <w:r w:rsidRPr="004B4D6A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  <w:tc>
          <w:tcPr>
            <w:tcW w:w="2694" w:type="dxa"/>
          </w:tcPr>
          <w:p w:rsidR="00191B3F" w:rsidRPr="004B4D6A" w:rsidRDefault="00191B3F" w:rsidP="0046747F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Сравнение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чисел.Задачи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на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сравнение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982944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982944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71</w:t>
            </w:r>
          </w:p>
        </w:tc>
        <w:tc>
          <w:tcPr>
            <w:tcW w:w="2694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155E3">
              <w:rPr>
                <w:b w:val="0"/>
              </w:rPr>
              <w:t>Решение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задач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на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сравнение</w:t>
            </w:r>
            <w:proofErr w:type="spellEnd"/>
            <w:r w:rsidRPr="006155E3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982944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982944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72</w:t>
            </w:r>
          </w:p>
        </w:tc>
        <w:tc>
          <w:tcPr>
            <w:tcW w:w="2694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>
              <w:rPr>
                <w:b w:val="0"/>
              </w:rPr>
              <w:t>Прибавить</w:t>
            </w:r>
            <w:proofErr w:type="spellEnd"/>
            <w:r>
              <w:rPr>
                <w:b w:val="0"/>
              </w:rPr>
              <w:t xml:space="preserve"> и </w:t>
            </w:r>
            <w:proofErr w:type="spellStart"/>
            <w:r>
              <w:rPr>
                <w:b w:val="0"/>
              </w:rPr>
              <w:t>вычесть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число</w:t>
            </w:r>
            <w:proofErr w:type="spellEnd"/>
            <w:r>
              <w:rPr>
                <w:b w:val="0"/>
              </w:rPr>
              <w:t xml:space="preserve"> 4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73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155E3">
              <w:rPr>
                <w:b w:val="0"/>
              </w:rPr>
              <w:t>Решение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задач</w:t>
            </w:r>
            <w:proofErr w:type="spellEnd"/>
            <w:r w:rsidRPr="006155E3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74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rPr>
                <w:bCs/>
                <w:sz w:val="24"/>
                <w:szCs w:val="24"/>
              </w:rPr>
            </w:pPr>
            <w:proofErr w:type="spellStart"/>
            <w:r w:rsidRPr="006155E3">
              <w:rPr>
                <w:bCs/>
                <w:sz w:val="24"/>
                <w:szCs w:val="24"/>
              </w:rPr>
              <w:t>Перестановка</w:t>
            </w:r>
            <w:proofErr w:type="spellEnd"/>
            <w:r w:rsidRPr="006155E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155E3">
              <w:rPr>
                <w:bCs/>
                <w:sz w:val="24"/>
                <w:szCs w:val="24"/>
              </w:rPr>
              <w:t>слагаемых</w:t>
            </w:r>
            <w:proofErr w:type="spellEnd"/>
            <w:r w:rsidRPr="006155E3">
              <w:rPr>
                <w:bCs/>
                <w:sz w:val="24"/>
                <w:szCs w:val="24"/>
              </w:rPr>
              <w:t>.</w:t>
            </w:r>
          </w:p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75</w:t>
            </w:r>
          </w:p>
        </w:tc>
        <w:tc>
          <w:tcPr>
            <w:tcW w:w="2694" w:type="dxa"/>
          </w:tcPr>
          <w:p w:rsidR="00191B3F" w:rsidRDefault="00191B3F" w:rsidP="0046747F">
            <w:proofErr w:type="spellStart"/>
            <w:r w:rsidRPr="003A70F8">
              <w:rPr>
                <w:bCs/>
                <w:sz w:val="24"/>
                <w:szCs w:val="24"/>
              </w:rPr>
              <w:t>Перестановка</w:t>
            </w:r>
            <w:proofErr w:type="spellEnd"/>
            <w:r w:rsidRPr="003A70F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70F8">
              <w:rPr>
                <w:bCs/>
                <w:sz w:val="24"/>
                <w:szCs w:val="24"/>
              </w:rPr>
              <w:t>слагаемых</w:t>
            </w:r>
            <w:proofErr w:type="spellEnd"/>
            <w:r w:rsidRPr="003A70F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76</w:t>
            </w:r>
          </w:p>
        </w:tc>
        <w:tc>
          <w:tcPr>
            <w:tcW w:w="2694" w:type="dxa"/>
          </w:tcPr>
          <w:p w:rsidR="00191B3F" w:rsidRDefault="00191B3F" w:rsidP="0046747F">
            <w:proofErr w:type="spellStart"/>
            <w:r w:rsidRPr="003A70F8">
              <w:rPr>
                <w:bCs/>
                <w:sz w:val="24"/>
                <w:szCs w:val="24"/>
              </w:rPr>
              <w:t>Перестановка</w:t>
            </w:r>
            <w:proofErr w:type="spellEnd"/>
            <w:r w:rsidRPr="003A70F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A70F8">
              <w:rPr>
                <w:bCs/>
                <w:sz w:val="24"/>
                <w:szCs w:val="24"/>
              </w:rPr>
              <w:t>слагаемых</w:t>
            </w:r>
            <w:proofErr w:type="spellEnd"/>
            <w:r w:rsidRPr="003A70F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77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155E3">
              <w:rPr>
                <w:b w:val="0"/>
              </w:rPr>
              <w:t>Состав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чисел</w:t>
            </w:r>
            <w:proofErr w:type="spellEnd"/>
            <w:r w:rsidRPr="006155E3">
              <w:rPr>
                <w:b w:val="0"/>
              </w:rPr>
              <w:t xml:space="preserve"> в </w:t>
            </w:r>
            <w:proofErr w:type="spellStart"/>
            <w:r w:rsidRPr="006155E3">
              <w:rPr>
                <w:b w:val="0"/>
              </w:rPr>
              <w:t>пределах</w:t>
            </w:r>
            <w:proofErr w:type="spellEnd"/>
            <w:r w:rsidRPr="006155E3">
              <w:rPr>
                <w:b w:val="0"/>
              </w:rPr>
              <w:t xml:space="preserve"> 10.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78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Состав чисел в пределах 10. Закрепление.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FD0B5D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4B4D6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2905AD" w:rsidRPr="00AC6DFA" w:rsidTr="0046747F">
        <w:tc>
          <w:tcPr>
            <w:tcW w:w="708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79</w:t>
            </w:r>
          </w:p>
        </w:tc>
        <w:tc>
          <w:tcPr>
            <w:tcW w:w="2694" w:type="dxa"/>
          </w:tcPr>
          <w:p w:rsidR="002905AD" w:rsidRPr="006155E3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155E3">
              <w:rPr>
                <w:b w:val="0"/>
              </w:rPr>
              <w:t>Закрепление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изученного</w:t>
            </w:r>
            <w:proofErr w:type="spellEnd"/>
            <w:r w:rsidRPr="006155E3">
              <w:rPr>
                <w:b w:val="0"/>
              </w:rPr>
              <w:t>.</w:t>
            </w:r>
            <w:proofErr w:type="gramEnd"/>
            <w:r w:rsidRPr="006155E3">
              <w:rPr>
                <w:b w:val="0"/>
              </w:rPr>
              <w:t xml:space="preserve"> </w:t>
            </w:r>
            <w:proofErr w:type="spellStart"/>
            <w:proofErr w:type="gramStart"/>
            <w:r w:rsidRPr="006155E3">
              <w:rPr>
                <w:b w:val="0"/>
              </w:rPr>
              <w:t>Решение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задач</w:t>
            </w:r>
            <w:proofErr w:type="spellEnd"/>
            <w:r w:rsidRPr="006155E3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81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2905AD" w:rsidRPr="004B4D6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Письменный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контроль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устный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80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155E3">
              <w:rPr>
                <w:b w:val="0"/>
              </w:rPr>
              <w:t>Что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узнали</w:t>
            </w:r>
            <w:proofErr w:type="spellEnd"/>
            <w:r w:rsidRPr="006155E3">
              <w:rPr>
                <w:b w:val="0"/>
              </w:rPr>
              <w:t>.</w:t>
            </w:r>
            <w:proofErr w:type="gram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Чему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научились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81</w:t>
            </w:r>
          </w:p>
        </w:tc>
        <w:tc>
          <w:tcPr>
            <w:tcW w:w="2694" w:type="dxa"/>
          </w:tcPr>
          <w:p w:rsidR="00191B3F" w:rsidRPr="006155E3" w:rsidRDefault="00191B3F" w:rsidP="00C406A6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6155E3">
              <w:rPr>
                <w:b w:val="0"/>
              </w:rPr>
              <w:t>Закрепление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изученного</w:t>
            </w:r>
            <w:proofErr w:type="spellEnd"/>
            <w:r w:rsidRPr="006155E3">
              <w:rPr>
                <w:b w:val="0"/>
              </w:rPr>
              <w:t>.</w:t>
            </w:r>
            <w:proofErr w:type="gramEnd"/>
            <w:r w:rsidRPr="006155E3">
              <w:rPr>
                <w:b w:val="0"/>
              </w:rPr>
              <w:t xml:space="preserve"> 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82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Связь между суммой и слагаемыми.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83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Связь между суммой и слагаемыми.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84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Решение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задач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85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Уменьшаемое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вычитаемое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разность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86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</w:pPr>
            <w:proofErr w:type="spellStart"/>
            <w:r w:rsidRPr="006155E3">
              <w:t>Вычитание</w:t>
            </w:r>
            <w:proofErr w:type="spellEnd"/>
            <w:r w:rsidRPr="006155E3">
              <w:t xml:space="preserve"> </w:t>
            </w:r>
            <w:proofErr w:type="spellStart"/>
            <w:r w:rsidRPr="006155E3">
              <w:t>вида</w:t>
            </w:r>
            <w:proofErr w:type="spellEnd"/>
          </w:p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</w:pPr>
            <w:r w:rsidRPr="006155E3"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73600" behindDoc="1" locked="0" layoutInCell="1" allowOverlap="1" wp14:anchorId="51EECDB6" wp14:editId="5156B308">
                      <wp:simplePos x="0" y="0"/>
                      <wp:positionH relativeFrom="page">
                        <wp:posOffset>1274445</wp:posOffset>
                      </wp:positionH>
                      <wp:positionV relativeFrom="paragraph">
                        <wp:posOffset>27305</wp:posOffset>
                      </wp:positionV>
                      <wp:extent cx="198120" cy="143510"/>
                      <wp:effectExtent l="0" t="0" r="0" b="0"/>
                      <wp:wrapNone/>
                      <wp:docPr id="20" name="Групп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8120" cy="143510"/>
                                <a:chOff x="2007" y="43"/>
                                <a:chExt cx="312" cy="2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006" y="43"/>
                                  <a:ext cx="312" cy="20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2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06" y="43"/>
                                  <a:ext cx="312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605B" w:rsidRDefault="007B605B" w:rsidP="00191B3F">
                                    <w:pPr>
                                      <w:spacing w:line="221" w:lineRule="exact"/>
                                      <w:ind w:left="49"/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w w:val="99"/>
                                        <w:sz w:val="20"/>
                                      </w:rP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0" o:spid="_x0000_s1026" style="position:absolute;left:0;text-align:left;margin-left:100.35pt;margin-top:2.15pt;width:15.6pt;height:11.3pt;z-index:-251642880;mso-position-horizontal-relative:page" coordorigin="2007,43" coordsize="312,2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4" o:spid="_x0000_s1027" type="#_x0000_t75" style="position:absolute;left:2006;top:43;width:312;height:2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t9APCAAAA2wAAAA8AAABkcnMvZG93bnJldi54bWxEj0FrwkAUhO8F/8PyCr3VTUMtJbqKiILa&#10;i6bi+ZF9ZoPZtzG7xvjv3YLQ4zAz3zCTWW9r0VHrK8cKPoYJCOLC6YpLBYff1fs3CB+QNdaOScGd&#10;PMymg5cJZtrdeE9dHkoRIewzVGBCaDIpfWHIoh+6hjh6J9daDFG2pdQt3iLc1jJNki9pseK4YLCh&#10;haHinF+tAtqan+O64OWo48PneTPCHfcXpd5e+/kYRKA+/Ief7bVWkKbw9yX+AD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7fQDwgAAANsAAAAPAAAAAAAAAAAAAAAAAJ8C&#10;AABkcnMvZG93bnJldi54bWxQSwUGAAAAAAQABAD3AAAAjgMAAAAA&#10;">
                        <v:imagedata r:id="rId8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5" o:spid="_x0000_s1028" type="#_x0000_t202" style="position:absolute;left:2006;top:43;width:312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    <v:textbox inset="0,0,0,0">
                          <w:txbxContent>
                            <w:p w:rsidR="007B605B" w:rsidRDefault="007B605B" w:rsidP="00191B3F">
                              <w:pPr>
                                <w:spacing w:line="221" w:lineRule="exact"/>
                                <w:ind w:left="4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,</w:t>
                              </w:r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  <w:r w:rsidRPr="006155E3">
              <w:rPr>
                <w:noProof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61F13AD" wp14:editId="7142782F">
                      <wp:simplePos x="0" y="0"/>
                      <wp:positionH relativeFrom="page">
                        <wp:posOffset>1691640</wp:posOffset>
                      </wp:positionH>
                      <wp:positionV relativeFrom="paragraph">
                        <wp:posOffset>27305</wp:posOffset>
                      </wp:positionV>
                      <wp:extent cx="198120" cy="143510"/>
                      <wp:effectExtent l="0" t="0" r="0" b="0"/>
                      <wp:wrapNone/>
                      <wp:docPr id="14" name="Группа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8120" cy="143510"/>
                                <a:chOff x="2664" y="43"/>
                                <a:chExt cx="312" cy="2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64" y="43"/>
                                  <a:ext cx="312" cy="20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4" y="43"/>
                                  <a:ext cx="312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605B" w:rsidRDefault="007B605B" w:rsidP="00191B3F">
                                    <w:pPr>
                                      <w:spacing w:line="221" w:lineRule="exact"/>
                                      <w:ind w:left="49"/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w w:val="99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4" o:spid="_x0000_s1029" style="position:absolute;left:0;text-align:left;margin-left:133.2pt;margin-top:2.15pt;width:15.6pt;height:11.3pt;z-index:251672576;mso-position-horizontal-relative:page" coordorigin="2664,43" coordsize="312,2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">
                      <v:shape id="Picture 51" o:spid="_x0000_s1030" type="#_x0000_t75" style="position:absolute;left:2664;top:43;width:312;height:2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6OL3BAAAA2wAAAA8AAABkcnMvZG93bnJldi54bWxET01rwkAQvQv+h2WE3nRjqVJS11DEQlov&#10;moaeh+w0G8zOxuw2pv/eLRS8zeN9ziYbbSsG6n3jWMFykYAgrpxuuFZQfr7Nn0H4gKyxdUwKfslD&#10;tp1ONphqd+UTDUWoRQxhn6ICE0KXSukrQxb9wnXEkft2vcUQYV9L3eM1httWPibJWlpsODYY7Ghn&#10;qDoXP1YBfZjDV17xfjVw+XR+X+GRx4tSD7Px9QVEoDHcxf/uXMf5a/j7JR4gt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6OL3BAAAA2wAAAA8AAAAAAAAAAAAAAAAAnwIA&#10;AGRycy9kb3ducmV2LnhtbFBLBQYAAAAABAAEAPcAAACNAwAAAAA=&#10;">
                        <v:imagedata r:id="rId8" o:title=""/>
                      </v:shape>
                      <v:shape id="Text Box 52" o:spid="_x0000_s1031" type="#_x0000_t202" style="position:absolute;left:2664;top:43;width:312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    <v:textbox inset="0,0,0,0">
                          <w:txbxContent>
                            <w:p w:rsidR="007B605B" w:rsidRDefault="007B605B" w:rsidP="00191B3F">
                              <w:pPr>
                                <w:spacing w:line="221" w:lineRule="exact"/>
                                <w:ind w:left="4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  <w:r w:rsidRPr="006155E3">
              <w:t>6 -</w:t>
            </w:r>
            <w:r w:rsidRPr="006155E3">
              <w:tab/>
            </w:r>
            <w:proofErr w:type="gramStart"/>
            <w:r w:rsidRPr="006155E3">
              <w:t>7  –</w:t>
            </w:r>
            <w:proofErr w:type="gramEnd"/>
          </w:p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87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Закрепление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lastRenderedPageBreak/>
              <w:t>приемов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вычислений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вида</w:t>
            </w:r>
            <w:proofErr w:type="spellEnd"/>
            <w:r w:rsidRPr="006155E3">
              <w:rPr>
                <w:b w:val="0"/>
              </w:rPr>
              <w:t xml:space="preserve"> 6 -</w:t>
            </w:r>
            <w:r w:rsidRPr="006155E3">
              <w:rPr>
                <w:b w:val="0"/>
              </w:rPr>
              <w:tab/>
            </w:r>
            <w:proofErr w:type="gramStart"/>
            <w:r w:rsidRPr="006155E3">
              <w:rPr>
                <w:b w:val="0"/>
              </w:rPr>
              <w:t>,</w:t>
            </w:r>
            <w:r w:rsidR="00C406A6">
              <w:rPr>
                <w:b w:val="0"/>
                <w:lang w:val="ru-RU"/>
              </w:rPr>
              <w:t>7</w:t>
            </w:r>
            <w:proofErr w:type="gramEnd"/>
            <w:r>
              <w:rPr>
                <w:b w:val="0"/>
              </w:rPr>
              <w:t>-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lastRenderedPageBreak/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88</w:t>
            </w:r>
          </w:p>
        </w:tc>
        <w:tc>
          <w:tcPr>
            <w:tcW w:w="2694" w:type="dxa"/>
          </w:tcPr>
          <w:p w:rsidR="00DD752E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proofErr w:type="spellStart"/>
            <w:r w:rsidRPr="006155E3">
              <w:rPr>
                <w:b w:val="0"/>
              </w:rPr>
              <w:t>Вычитание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вида</w:t>
            </w:r>
            <w:proofErr w:type="spellEnd"/>
          </w:p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bookmarkStart w:id="0" w:name="_GoBack"/>
            <w:bookmarkEnd w:id="0"/>
            <w:r w:rsidRPr="006155E3">
              <w:rPr>
                <w:b w:val="0"/>
              </w:rPr>
              <w:t xml:space="preserve"> 8–</w:t>
            </w:r>
            <w:r w:rsidRPr="006155E3">
              <w:rPr>
                <w:b w:val="0"/>
              </w:rPr>
              <w:tab/>
            </w:r>
            <w:proofErr w:type="gramStart"/>
            <w:r w:rsidRPr="006155E3">
              <w:rPr>
                <w:b w:val="0"/>
              </w:rPr>
              <w:t>и</w:t>
            </w:r>
            <w:proofErr w:type="gramEnd"/>
            <w:r w:rsidRPr="006155E3">
              <w:rPr>
                <w:b w:val="0"/>
              </w:rPr>
              <w:t xml:space="preserve"> 9-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89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Закрепление приема вычислений вида</w:t>
            </w:r>
          </w:p>
          <w:p w:rsidR="00DD752E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8–</w:t>
            </w:r>
            <w:r w:rsidRPr="002905AD">
              <w:rPr>
                <w:b w:val="0"/>
                <w:lang w:val="ru-RU"/>
              </w:rPr>
              <w:tab/>
              <w:t>и 9- .</w:t>
            </w:r>
          </w:p>
          <w:p w:rsidR="00191B3F" w:rsidRPr="00DD752E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 xml:space="preserve"> </w:t>
            </w:r>
            <w:r w:rsidRPr="00DD752E">
              <w:rPr>
                <w:b w:val="0"/>
                <w:lang w:val="ru-RU"/>
              </w:rPr>
              <w:t>Решение задач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>
              <w:rPr>
                <w:b/>
                <w:lang w:val="ru-RU"/>
              </w:rPr>
              <w:t>1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6155E3">
              <w:rPr>
                <w:b w:val="0"/>
              </w:rPr>
              <w:t>Устный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опрос</w:t>
            </w:r>
            <w:proofErr w:type="spellEnd"/>
            <w:r w:rsidRPr="006155E3">
              <w:rPr>
                <w:b w:val="0"/>
              </w:rPr>
              <w:t xml:space="preserve">, </w:t>
            </w:r>
            <w:proofErr w:type="spellStart"/>
            <w:r w:rsidRPr="006155E3">
              <w:rPr>
                <w:b w:val="0"/>
              </w:rPr>
              <w:t>Практическая</w:t>
            </w:r>
            <w:proofErr w:type="spellEnd"/>
            <w:r w:rsidRPr="006155E3">
              <w:rPr>
                <w:b w:val="0"/>
              </w:rPr>
              <w:t xml:space="preserve"> </w:t>
            </w:r>
            <w:proofErr w:type="spellStart"/>
            <w:r w:rsidRPr="006155E3">
              <w:rPr>
                <w:b w:val="0"/>
              </w:rPr>
              <w:t>работа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90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Вычитание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вида</w:t>
            </w:r>
            <w:proofErr w:type="spellEnd"/>
            <w:r w:rsidRPr="009B6A84">
              <w:rPr>
                <w:b w:val="0"/>
              </w:rPr>
              <w:t xml:space="preserve"> 10-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Устный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91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sz w:val="22"/>
                <w:szCs w:val="22"/>
                <w:lang w:val="ru-RU"/>
              </w:rPr>
              <w:t>ВЫЧИТАНИЕ ИЗ ЧИСЕЛ 8, 9, 10.</w:t>
            </w:r>
            <w:r w:rsidRPr="002905AD">
              <w:rPr>
                <w:b w:val="0"/>
                <w:sz w:val="22"/>
                <w:szCs w:val="22"/>
                <w:lang w:val="ru-RU"/>
              </w:rPr>
              <w:br/>
              <w:t>СВЯЗЬ СЛОЖЕНИЯ И ВЫЧИТАНИЯ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>
              <w:rPr>
                <w:b/>
                <w:lang w:val="ru-RU"/>
              </w:rPr>
              <w:t>1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Устный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опрос</w:t>
            </w:r>
            <w:proofErr w:type="spellEnd"/>
            <w:r w:rsidRPr="009B6A84">
              <w:rPr>
                <w:b w:val="0"/>
              </w:rPr>
              <w:t xml:space="preserve">, </w:t>
            </w:r>
            <w:proofErr w:type="spellStart"/>
            <w:r w:rsidRPr="009B6A84">
              <w:rPr>
                <w:b w:val="0"/>
              </w:rPr>
              <w:t>Практическая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работа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92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9B6A84">
              <w:rPr>
                <w:b w:val="0"/>
              </w:rPr>
              <w:t>Килограмм</w:t>
            </w:r>
            <w:proofErr w:type="spellEnd"/>
            <w:r w:rsidRPr="009B6A84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Устный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93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Литр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Устный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94</w:t>
            </w:r>
          </w:p>
        </w:tc>
        <w:tc>
          <w:tcPr>
            <w:tcW w:w="2694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9B6A84">
              <w:rPr>
                <w:b w:val="0"/>
              </w:rPr>
              <w:t>Что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узнали</w:t>
            </w:r>
            <w:proofErr w:type="spellEnd"/>
            <w:r w:rsidRPr="009B6A84">
              <w:rPr>
                <w:b w:val="0"/>
              </w:rPr>
              <w:t>.</w:t>
            </w:r>
            <w:proofErr w:type="gram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Чему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научились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844773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Устный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опрос</w:t>
            </w:r>
            <w:proofErr w:type="spellEnd"/>
            <w:r w:rsidRPr="009B6A84">
              <w:rPr>
                <w:b w:val="0"/>
              </w:rPr>
              <w:t xml:space="preserve">, </w:t>
            </w:r>
            <w:proofErr w:type="spellStart"/>
            <w:r w:rsidRPr="009B6A84">
              <w:rPr>
                <w:b w:val="0"/>
              </w:rPr>
              <w:t>Практическая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работа</w:t>
            </w:r>
            <w:proofErr w:type="spellEnd"/>
          </w:p>
        </w:tc>
      </w:tr>
      <w:tr w:rsidR="002905AD" w:rsidRPr="00AC6DFA" w:rsidTr="0046747F">
        <w:tc>
          <w:tcPr>
            <w:tcW w:w="708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95</w:t>
            </w:r>
          </w:p>
        </w:tc>
        <w:tc>
          <w:tcPr>
            <w:tcW w:w="2694" w:type="dxa"/>
          </w:tcPr>
          <w:p w:rsidR="002905AD" w:rsidRPr="006155E3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Проверочная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работа</w:t>
            </w:r>
            <w:proofErr w:type="spellEnd"/>
          </w:p>
        </w:tc>
        <w:tc>
          <w:tcPr>
            <w:tcW w:w="992" w:type="dxa"/>
          </w:tcPr>
          <w:p w:rsidR="002905AD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2905AD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0</w:t>
            </w:r>
          </w:p>
        </w:tc>
        <w:tc>
          <w:tcPr>
            <w:tcW w:w="1811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92" w:type="dxa"/>
          </w:tcPr>
          <w:p w:rsidR="002905AD" w:rsidRPr="00AC6DFA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2905AD" w:rsidRPr="006155E3" w:rsidRDefault="002905AD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Письменный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контроль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96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Названия и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последовательность чисел второго десятка.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Устный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97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2905AD">
              <w:rPr>
                <w:b w:val="0"/>
                <w:sz w:val="22"/>
                <w:szCs w:val="22"/>
                <w:lang w:val="ru-RU"/>
              </w:rPr>
              <w:t>УСТНАЯ НУМЕРАЦИЯ ЧИСЕЛ В ПРЕДЕЛАХ 20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6155E3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Устный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98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Запись и чтение чисел второго десятка.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99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Дециметр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Сложение</w:t>
            </w:r>
            <w:proofErr w:type="spellEnd"/>
            <w:r w:rsidRPr="009B6A84">
              <w:rPr>
                <w:b w:val="0"/>
              </w:rPr>
              <w:t xml:space="preserve"> и </w:t>
            </w:r>
            <w:proofErr w:type="spellStart"/>
            <w:r w:rsidRPr="009B6A84">
              <w:rPr>
                <w:b w:val="0"/>
              </w:rPr>
              <w:t>вычитание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вида</w:t>
            </w:r>
            <w:proofErr w:type="spellEnd"/>
          </w:p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gramStart"/>
            <w:r w:rsidRPr="009B6A84">
              <w:rPr>
                <w:b w:val="0"/>
              </w:rPr>
              <w:lastRenderedPageBreak/>
              <w:t>10+7, 10-7, 17-10.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159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217306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101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Сложение</w:t>
            </w:r>
            <w:proofErr w:type="spellEnd"/>
            <w:r w:rsidRPr="009B6A84">
              <w:rPr>
                <w:b w:val="0"/>
              </w:rPr>
              <w:t xml:space="preserve"> и </w:t>
            </w:r>
            <w:proofErr w:type="spellStart"/>
            <w:r w:rsidRPr="009B6A84">
              <w:rPr>
                <w:b w:val="0"/>
              </w:rPr>
              <w:t>вычитание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вида</w:t>
            </w:r>
            <w:proofErr w:type="spellEnd"/>
          </w:p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gramStart"/>
            <w:r w:rsidRPr="009B6A84">
              <w:rPr>
                <w:b w:val="0"/>
              </w:rPr>
              <w:t>10+7, 10-7, 17-10.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43C51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43C51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102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9B6A84">
              <w:rPr>
                <w:b w:val="0"/>
              </w:rPr>
              <w:t>Странички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для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любознательных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письменная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работа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103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9B6A84">
              <w:rPr>
                <w:b w:val="0"/>
              </w:rPr>
              <w:t>Что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узнали</w:t>
            </w:r>
            <w:proofErr w:type="spellEnd"/>
            <w:r w:rsidRPr="009B6A84">
              <w:rPr>
                <w:b w:val="0"/>
              </w:rPr>
              <w:t>.</w:t>
            </w:r>
            <w:proofErr w:type="gramEnd"/>
            <w:r w:rsidRPr="009B6A84">
              <w:rPr>
                <w:b w:val="0"/>
              </w:rPr>
              <w:t xml:space="preserve"> </w:t>
            </w:r>
            <w:proofErr w:type="spellStart"/>
            <w:proofErr w:type="gramStart"/>
            <w:r w:rsidRPr="009B6A84">
              <w:rPr>
                <w:b w:val="0"/>
              </w:rPr>
              <w:t>Чему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научились</w:t>
            </w:r>
            <w:proofErr w:type="spellEnd"/>
            <w:r w:rsidRPr="009B6A84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582E8E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582E8E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104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9B6A84">
              <w:rPr>
                <w:b w:val="0"/>
              </w:rPr>
              <w:t>Проверочная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работа</w:t>
            </w:r>
            <w:proofErr w:type="spellEnd"/>
            <w:r w:rsidRPr="009B6A84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811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>
              <w:rPr>
                <w:b w:val="0"/>
              </w:rPr>
              <w:t>Письменный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контроль</w:t>
            </w:r>
            <w:proofErr w:type="spellEnd"/>
            <w:proofErr w:type="gramStart"/>
            <w:r>
              <w:rPr>
                <w:b w:val="0"/>
              </w:rPr>
              <w:t>..</w:t>
            </w:r>
            <w:proofErr w:type="gram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105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 xml:space="preserve">Закрепление </w:t>
            </w:r>
            <w:proofErr w:type="gramStart"/>
            <w:r w:rsidRPr="002905AD">
              <w:rPr>
                <w:b w:val="0"/>
                <w:lang w:val="ru-RU"/>
              </w:rPr>
              <w:t>изученного</w:t>
            </w:r>
            <w:proofErr w:type="gramEnd"/>
            <w:r w:rsidRPr="002905AD">
              <w:rPr>
                <w:b w:val="0"/>
                <w:lang w:val="ru-RU"/>
              </w:rPr>
              <w:t>. Работа над ошибками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Повторение. Подготовка к решению задач в два действия.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107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Повторение. Подготовка к решению задач в два действия.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108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9B6A84">
              <w:rPr>
                <w:b w:val="0"/>
              </w:rPr>
              <w:t>Составная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задача</w:t>
            </w:r>
            <w:proofErr w:type="spellEnd"/>
            <w:r w:rsidRPr="009B6A84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109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9B6A84">
              <w:rPr>
                <w:b w:val="0"/>
              </w:rPr>
              <w:t>Составная</w:t>
            </w:r>
            <w:proofErr w:type="spellEnd"/>
            <w:r w:rsidRPr="009B6A84">
              <w:rPr>
                <w:b w:val="0"/>
              </w:rPr>
              <w:t xml:space="preserve"> </w:t>
            </w:r>
            <w:proofErr w:type="spellStart"/>
            <w:r w:rsidRPr="009B6A84">
              <w:rPr>
                <w:b w:val="0"/>
              </w:rPr>
              <w:t>задача</w:t>
            </w:r>
            <w:proofErr w:type="spellEnd"/>
            <w:r w:rsidRPr="009B6A84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110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Общий прием сложения однозначных чисел с переходом через 10.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111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Сложение однозначных чисел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 переходом через десяток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112</w:t>
            </w:r>
          </w:p>
        </w:tc>
        <w:tc>
          <w:tcPr>
            <w:tcW w:w="2694" w:type="dxa"/>
          </w:tcPr>
          <w:p w:rsidR="00191B3F" w:rsidRPr="00EB0402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EB0402">
              <w:rPr>
                <w:b w:val="0"/>
              </w:rPr>
              <w:t>Сложение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однозначных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чисел</w:t>
            </w:r>
            <w:proofErr w:type="spellEnd"/>
          </w:p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gramStart"/>
            <w:r w:rsidRPr="00EB0402">
              <w:rPr>
                <w:b w:val="0"/>
              </w:rPr>
              <w:t>с</w:t>
            </w:r>
            <w:proofErr w:type="gram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переходом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через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lastRenderedPageBreak/>
              <w:t>десяток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159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40019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113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Сложение однозначных чисел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 переходом через десяток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114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Сложение однозначных чисел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 переходом через десяток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115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Сложение однозначных чисел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 переходом через десяток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116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Сложение однозначных чисел</w:t>
            </w:r>
          </w:p>
          <w:p w:rsidR="00191B3F" w:rsidRPr="002905AD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>с переходом через десяток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117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Таблица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сложения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118</w:t>
            </w:r>
          </w:p>
        </w:tc>
        <w:tc>
          <w:tcPr>
            <w:tcW w:w="2694" w:type="dxa"/>
          </w:tcPr>
          <w:p w:rsidR="00191B3F" w:rsidRPr="0072381C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2"/>
                <w:szCs w:val="22"/>
              </w:rPr>
            </w:pPr>
            <w:proofErr w:type="gramStart"/>
            <w:r w:rsidRPr="0072381C">
              <w:rPr>
                <w:b w:val="0"/>
                <w:sz w:val="22"/>
                <w:szCs w:val="22"/>
              </w:rPr>
              <w:t>РЕШЕНИЕ ЗАДАЧ И ВЫРАЖЕНИЙ.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C406A6">
        <w:trPr>
          <w:trHeight w:val="3272"/>
        </w:trPr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119</w:t>
            </w:r>
          </w:p>
        </w:tc>
        <w:tc>
          <w:tcPr>
            <w:tcW w:w="2694" w:type="dxa"/>
          </w:tcPr>
          <w:p w:rsidR="00191B3F" w:rsidRPr="002905AD" w:rsidRDefault="00191B3F" w:rsidP="0046747F">
            <w:pPr>
              <w:pStyle w:val="1"/>
              <w:spacing w:before="66" w:line="480" w:lineRule="auto"/>
              <w:jc w:val="center"/>
              <w:outlineLvl w:val="0"/>
              <w:rPr>
                <w:b w:val="0"/>
                <w:lang w:val="ru-RU"/>
              </w:rPr>
            </w:pPr>
            <w:r w:rsidRPr="002905AD">
              <w:rPr>
                <w:b w:val="0"/>
                <w:lang w:val="ru-RU"/>
              </w:rPr>
              <w:t xml:space="preserve">Закрепление знаний учащихся по </w:t>
            </w:r>
            <w:proofErr w:type="spellStart"/>
            <w:r w:rsidRPr="002905AD">
              <w:rPr>
                <w:b w:val="0"/>
                <w:lang w:val="ru-RU"/>
              </w:rPr>
              <w:t>теме</w:t>
            </w:r>
            <w:proofErr w:type="gramStart"/>
            <w:r w:rsidRPr="002905AD">
              <w:rPr>
                <w:b w:val="0"/>
                <w:lang w:val="ru-RU"/>
              </w:rPr>
              <w:t>«Т</w:t>
            </w:r>
            <w:proofErr w:type="gramEnd"/>
            <w:r w:rsidRPr="002905AD">
              <w:rPr>
                <w:b w:val="0"/>
                <w:lang w:val="ru-RU"/>
              </w:rPr>
              <w:t>абличное</w:t>
            </w:r>
            <w:proofErr w:type="spellEnd"/>
            <w:r w:rsidRPr="002905AD">
              <w:rPr>
                <w:b w:val="0"/>
                <w:lang w:val="ru-RU"/>
              </w:rPr>
              <w:t xml:space="preserve"> сложение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120</w:t>
            </w:r>
          </w:p>
        </w:tc>
        <w:tc>
          <w:tcPr>
            <w:tcW w:w="2694" w:type="dxa"/>
          </w:tcPr>
          <w:p w:rsidR="00191B3F" w:rsidRPr="00C406A6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4"/>
                <w:szCs w:val="24"/>
              </w:rPr>
            </w:pPr>
            <w:proofErr w:type="spellStart"/>
            <w:r w:rsidRPr="00C406A6">
              <w:rPr>
                <w:b w:val="0"/>
                <w:sz w:val="24"/>
                <w:szCs w:val="24"/>
              </w:rPr>
              <w:t>Вычитание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406A6">
              <w:rPr>
                <w:b w:val="0"/>
                <w:sz w:val="24"/>
                <w:szCs w:val="24"/>
              </w:rPr>
              <w:t>вида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11 –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121</w:t>
            </w:r>
          </w:p>
        </w:tc>
        <w:tc>
          <w:tcPr>
            <w:tcW w:w="2694" w:type="dxa"/>
          </w:tcPr>
          <w:p w:rsidR="00191B3F" w:rsidRPr="00C406A6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4"/>
                <w:szCs w:val="24"/>
              </w:rPr>
            </w:pPr>
            <w:proofErr w:type="spellStart"/>
            <w:r w:rsidRPr="00C406A6">
              <w:rPr>
                <w:b w:val="0"/>
                <w:sz w:val="24"/>
                <w:szCs w:val="24"/>
              </w:rPr>
              <w:t>Вычитание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406A6">
              <w:rPr>
                <w:b w:val="0"/>
                <w:sz w:val="24"/>
                <w:szCs w:val="24"/>
              </w:rPr>
              <w:t>вида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12 – 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122</w:t>
            </w:r>
          </w:p>
        </w:tc>
        <w:tc>
          <w:tcPr>
            <w:tcW w:w="2694" w:type="dxa"/>
          </w:tcPr>
          <w:p w:rsidR="00191B3F" w:rsidRPr="00C406A6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4"/>
                <w:szCs w:val="24"/>
              </w:rPr>
            </w:pPr>
            <w:proofErr w:type="spellStart"/>
            <w:r w:rsidRPr="00C406A6">
              <w:rPr>
                <w:b w:val="0"/>
                <w:sz w:val="24"/>
                <w:szCs w:val="24"/>
              </w:rPr>
              <w:t>Вычитание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406A6">
              <w:rPr>
                <w:b w:val="0"/>
                <w:sz w:val="24"/>
                <w:szCs w:val="24"/>
              </w:rPr>
              <w:t>вида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13 – 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123</w:t>
            </w:r>
          </w:p>
        </w:tc>
        <w:tc>
          <w:tcPr>
            <w:tcW w:w="2694" w:type="dxa"/>
          </w:tcPr>
          <w:p w:rsidR="00191B3F" w:rsidRPr="00C406A6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4"/>
                <w:szCs w:val="24"/>
              </w:rPr>
            </w:pPr>
            <w:proofErr w:type="spellStart"/>
            <w:r w:rsidRPr="00C406A6">
              <w:rPr>
                <w:b w:val="0"/>
                <w:sz w:val="24"/>
                <w:szCs w:val="24"/>
              </w:rPr>
              <w:t>Вычитание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406A6">
              <w:rPr>
                <w:b w:val="0"/>
                <w:sz w:val="24"/>
                <w:szCs w:val="24"/>
              </w:rPr>
              <w:t>вида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14 –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124</w:t>
            </w:r>
          </w:p>
        </w:tc>
        <w:tc>
          <w:tcPr>
            <w:tcW w:w="2694" w:type="dxa"/>
          </w:tcPr>
          <w:p w:rsidR="00191B3F" w:rsidRPr="00C406A6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4"/>
                <w:szCs w:val="24"/>
              </w:rPr>
            </w:pPr>
            <w:proofErr w:type="spellStart"/>
            <w:r w:rsidRPr="00C406A6">
              <w:rPr>
                <w:b w:val="0"/>
                <w:sz w:val="24"/>
                <w:szCs w:val="24"/>
              </w:rPr>
              <w:t>Вычитание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406A6">
              <w:rPr>
                <w:b w:val="0"/>
                <w:sz w:val="24"/>
                <w:szCs w:val="24"/>
              </w:rPr>
              <w:t>вида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15 –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A84AB9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lastRenderedPageBreak/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125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Контрольная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работа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811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Контрольная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работа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126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rPr>
                <w:b/>
              </w:rPr>
            </w:pPr>
            <w:proofErr w:type="spellStart"/>
            <w:r w:rsidRPr="00EB0402">
              <w:rPr>
                <w:bCs/>
                <w:sz w:val="24"/>
                <w:szCs w:val="24"/>
              </w:rPr>
              <w:t>Работа</w:t>
            </w:r>
            <w:proofErr w:type="spellEnd"/>
            <w:r w:rsidRPr="00EB04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0402">
              <w:rPr>
                <w:bCs/>
                <w:sz w:val="24"/>
                <w:szCs w:val="24"/>
              </w:rPr>
              <w:t>над</w:t>
            </w:r>
            <w:proofErr w:type="spellEnd"/>
            <w:r w:rsidRPr="00EB04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0402">
              <w:rPr>
                <w:bCs/>
                <w:sz w:val="24"/>
                <w:szCs w:val="24"/>
              </w:rPr>
              <w:t>ошибками</w:t>
            </w:r>
            <w:proofErr w:type="spellEnd"/>
            <w:r w:rsidRPr="00EB040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DD6EB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DD6EB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127</w:t>
            </w:r>
          </w:p>
        </w:tc>
        <w:tc>
          <w:tcPr>
            <w:tcW w:w="2694" w:type="dxa"/>
          </w:tcPr>
          <w:p w:rsidR="00191B3F" w:rsidRPr="00C406A6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4"/>
                <w:szCs w:val="24"/>
              </w:rPr>
            </w:pPr>
            <w:proofErr w:type="spellStart"/>
            <w:r w:rsidRPr="00C406A6">
              <w:rPr>
                <w:b w:val="0"/>
                <w:sz w:val="24"/>
                <w:szCs w:val="24"/>
              </w:rPr>
              <w:t>Вычитание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406A6">
              <w:rPr>
                <w:b w:val="0"/>
                <w:sz w:val="24"/>
                <w:szCs w:val="24"/>
              </w:rPr>
              <w:t>вида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16 –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DD6EB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DD6EB2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128</w:t>
            </w:r>
          </w:p>
        </w:tc>
        <w:tc>
          <w:tcPr>
            <w:tcW w:w="2694" w:type="dxa"/>
          </w:tcPr>
          <w:p w:rsidR="00191B3F" w:rsidRPr="00C406A6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sz w:val="24"/>
                <w:szCs w:val="24"/>
              </w:rPr>
            </w:pPr>
            <w:proofErr w:type="spellStart"/>
            <w:r w:rsidRPr="00C406A6">
              <w:rPr>
                <w:b w:val="0"/>
                <w:sz w:val="24"/>
                <w:szCs w:val="24"/>
              </w:rPr>
              <w:t>Вычитание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406A6">
              <w:rPr>
                <w:b w:val="0"/>
                <w:sz w:val="24"/>
                <w:szCs w:val="24"/>
              </w:rPr>
              <w:t>вида</w:t>
            </w:r>
            <w:proofErr w:type="spellEnd"/>
            <w:r w:rsidRPr="00C406A6">
              <w:rPr>
                <w:b w:val="0"/>
                <w:sz w:val="24"/>
                <w:szCs w:val="24"/>
              </w:rPr>
              <w:t xml:space="preserve"> 17 –, 18-</w:t>
            </w: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DD6EB2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>
              <w:rPr>
                <w:b/>
                <w:lang w:val="ru-RU"/>
              </w:rPr>
              <w:t>1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практическая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работа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129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EB0402">
              <w:rPr>
                <w:b w:val="0"/>
              </w:rPr>
              <w:t>Закрепление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изученного</w:t>
            </w:r>
            <w:proofErr w:type="spellEnd"/>
            <w:r w:rsidRPr="00EB0402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130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EB0402">
              <w:rPr>
                <w:b w:val="0"/>
              </w:rPr>
              <w:t>Странички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для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любознательных</w:t>
            </w:r>
            <w:proofErr w:type="spell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191B3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  <w:proofErr w:type="gramStart"/>
            <w:r>
              <w:rPr>
                <w:b w:val="0"/>
              </w:rPr>
              <w:t>,.</w:t>
            </w:r>
            <w:proofErr w:type="gram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131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Что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узнали</w:t>
            </w:r>
            <w:proofErr w:type="spellEnd"/>
            <w:r>
              <w:rPr>
                <w:b w:val="0"/>
              </w:rPr>
              <w:t>.</w:t>
            </w:r>
            <w:proofErr w:type="gramEnd"/>
            <w:r>
              <w:rPr>
                <w:b w:val="0"/>
              </w:rPr>
              <w:t xml:space="preserve"> </w:t>
            </w:r>
            <w:proofErr w:type="spellStart"/>
            <w:proofErr w:type="gramStart"/>
            <w:r>
              <w:rPr>
                <w:b w:val="0"/>
              </w:rPr>
              <w:t>Чему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научились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132</w:t>
            </w:r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proofErr w:type="gramStart"/>
            <w:r w:rsidRPr="00EB0402">
              <w:rPr>
                <w:b w:val="0"/>
              </w:rPr>
              <w:t>Наши</w:t>
            </w:r>
            <w:proofErr w:type="spellEnd"/>
            <w:r w:rsidRPr="00EB0402">
              <w:rPr>
                <w:b w:val="0"/>
              </w:rPr>
              <w:t xml:space="preserve"> </w:t>
            </w:r>
            <w:proofErr w:type="spellStart"/>
            <w:r w:rsidRPr="00EB0402">
              <w:rPr>
                <w:b w:val="0"/>
              </w:rPr>
              <w:t>проекты</w:t>
            </w:r>
            <w:proofErr w:type="spellEnd"/>
            <w:r w:rsidRPr="00EB0402">
              <w:rPr>
                <w:b w:val="0"/>
              </w:rPr>
              <w:t>.</w:t>
            </w:r>
            <w:proofErr w:type="gramEnd"/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9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1811" w:type="dxa"/>
          </w:tcPr>
          <w:p w:rsidR="00191B3F" w:rsidRDefault="00191B3F">
            <w:r w:rsidRPr="00130CFC">
              <w:rPr>
                <w:b/>
                <w:lang w:val="ru-RU"/>
              </w:rPr>
              <w:t>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 w:rsidRPr="00875FE0">
              <w:rPr>
                <w:b w:val="0"/>
              </w:rPr>
              <w:t>Устный</w:t>
            </w:r>
            <w:proofErr w:type="spellEnd"/>
            <w:r w:rsidRPr="00875FE0">
              <w:rPr>
                <w:b w:val="0"/>
              </w:rPr>
              <w:t xml:space="preserve"> </w:t>
            </w:r>
            <w:proofErr w:type="spellStart"/>
            <w:r w:rsidRPr="00875FE0">
              <w:rPr>
                <w:b w:val="0"/>
              </w:rPr>
              <w:t>опрос</w:t>
            </w:r>
            <w:proofErr w:type="spellEnd"/>
          </w:p>
        </w:tc>
      </w:tr>
      <w:tr w:rsidR="00191B3F" w:rsidRPr="00AC6DFA" w:rsidTr="0046747F">
        <w:tc>
          <w:tcPr>
            <w:tcW w:w="708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proofErr w:type="spellStart"/>
            <w:r>
              <w:rPr>
                <w:b w:val="0"/>
              </w:rPr>
              <w:t>Всег</w:t>
            </w:r>
            <w:proofErr w:type="spellEnd"/>
          </w:p>
        </w:tc>
        <w:tc>
          <w:tcPr>
            <w:tcW w:w="2694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992" w:type="dxa"/>
          </w:tcPr>
          <w:p w:rsid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132</w:t>
            </w:r>
          </w:p>
        </w:tc>
        <w:tc>
          <w:tcPr>
            <w:tcW w:w="1591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811" w:type="dxa"/>
          </w:tcPr>
          <w:p w:rsidR="00191B3F" w:rsidRPr="00191B3F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10</w:t>
            </w:r>
          </w:p>
        </w:tc>
        <w:tc>
          <w:tcPr>
            <w:tcW w:w="992" w:type="dxa"/>
          </w:tcPr>
          <w:p w:rsidR="00191B3F" w:rsidRPr="00AC6DFA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  <w:tc>
          <w:tcPr>
            <w:tcW w:w="1559" w:type="dxa"/>
          </w:tcPr>
          <w:p w:rsidR="00191B3F" w:rsidRPr="009B6A84" w:rsidRDefault="00191B3F" w:rsidP="0046747F">
            <w:pPr>
              <w:pStyle w:val="1"/>
              <w:spacing w:before="66"/>
              <w:jc w:val="center"/>
              <w:outlineLvl w:val="0"/>
              <w:rPr>
                <w:b w:val="0"/>
              </w:rPr>
            </w:pPr>
          </w:p>
        </w:tc>
      </w:tr>
    </w:tbl>
    <w:p w:rsidR="002905AD" w:rsidRDefault="002905AD" w:rsidP="002905AD">
      <w:pPr>
        <w:pStyle w:val="af"/>
        <w:spacing w:before="7"/>
        <w:rPr>
          <w:b/>
          <w:sz w:val="27"/>
        </w:rPr>
      </w:pPr>
    </w:p>
    <w:p w:rsidR="002905AD" w:rsidRDefault="002905AD" w:rsidP="002905AD">
      <w:pPr>
        <w:pStyle w:val="af"/>
        <w:spacing w:before="7"/>
        <w:rPr>
          <w:rFonts w:ascii="Cambria"/>
          <w:sz w:val="21"/>
        </w:rPr>
      </w:pPr>
    </w:p>
    <w:p w:rsidR="002905AD" w:rsidRDefault="002905AD" w:rsidP="002905AD">
      <w:pPr>
        <w:spacing w:before="37"/>
        <w:ind w:left="1180"/>
        <w:rPr>
          <w:sz w:val="20"/>
        </w:rPr>
      </w:pPr>
    </w:p>
    <w:p w:rsidR="002905AD" w:rsidRDefault="002905AD" w:rsidP="002905AD">
      <w:pPr>
        <w:rPr>
          <w:sz w:val="20"/>
        </w:rPr>
        <w:sectPr w:rsidR="002905AD">
          <w:pgSz w:w="11900" w:h="16850"/>
          <w:pgMar w:top="1600" w:right="300" w:bottom="280" w:left="560" w:header="720" w:footer="720" w:gutter="0"/>
          <w:cols w:space="720"/>
        </w:sectPr>
      </w:pPr>
    </w:p>
    <w:p w:rsidR="002905AD" w:rsidRPr="002905AD" w:rsidRDefault="002905AD" w:rsidP="002905AD">
      <w:pPr>
        <w:pStyle w:val="1"/>
        <w:spacing w:before="92"/>
        <w:ind w:left="107"/>
        <w:rPr>
          <w:lang w:val="ru-RU"/>
        </w:rPr>
      </w:pPr>
      <w:r w:rsidRPr="002905AD">
        <w:rPr>
          <w:lang w:val="ru-RU"/>
        </w:rPr>
        <w:lastRenderedPageBreak/>
        <w:t>УЧЕБНО-МЕТОДИЧЕСКОЕ</w:t>
      </w:r>
      <w:r w:rsidRPr="002905AD">
        <w:rPr>
          <w:spacing w:val="-7"/>
          <w:lang w:val="ru-RU"/>
        </w:rPr>
        <w:t xml:space="preserve"> </w:t>
      </w:r>
      <w:r w:rsidRPr="002905AD">
        <w:rPr>
          <w:lang w:val="ru-RU"/>
        </w:rPr>
        <w:t>ОБЕСПЕЧЕНИЕ</w:t>
      </w:r>
      <w:r w:rsidRPr="002905AD">
        <w:rPr>
          <w:spacing w:val="-7"/>
          <w:lang w:val="ru-RU"/>
        </w:rPr>
        <w:t xml:space="preserve"> </w:t>
      </w:r>
      <w:r w:rsidRPr="002905AD">
        <w:rPr>
          <w:lang w:val="ru-RU"/>
        </w:rPr>
        <w:t>ОБРАЗОВАТЕЛЬНОГО</w:t>
      </w:r>
      <w:r w:rsidRPr="002905AD">
        <w:rPr>
          <w:spacing w:val="-7"/>
          <w:lang w:val="ru-RU"/>
        </w:rPr>
        <w:t xml:space="preserve"> </w:t>
      </w:r>
      <w:r w:rsidRPr="002905AD">
        <w:rPr>
          <w:lang w:val="ru-RU"/>
        </w:rPr>
        <w:t>ПРОЦЕССА</w:t>
      </w:r>
    </w:p>
    <w:p w:rsidR="002905AD" w:rsidRPr="002905AD" w:rsidRDefault="002905AD" w:rsidP="002905AD">
      <w:pPr>
        <w:pStyle w:val="af"/>
        <w:spacing w:before="2"/>
        <w:rPr>
          <w:b/>
          <w:sz w:val="29"/>
          <w:lang w:val="ru-RU"/>
        </w:rPr>
      </w:pPr>
    </w:p>
    <w:p w:rsidR="002905AD" w:rsidRPr="002905AD" w:rsidRDefault="002905AD" w:rsidP="002905AD">
      <w:pPr>
        <w:ind w:left="107"/>
        <w:rPr>
          <w:b/>
          <w:sz w:val="24"/>
          <w:lang w:val="ru-RU"/>
        </w:rPr>
      </w:pPr>
      <w:r w:rsidRPr="002905AD">
        <w:rPr>
          <w:b/>
          <w:sz w:val="24"/>
          <w:lang w:val="ru-RU"/>
        </w:rPr>
        <w:t>ОБЯЗАТЕЛЬНЫЕ</w:t>
      </w:r>
      <w:r w:rsidRPr="002905AD">
        <w:rPr>
          <w:b/>
          <w:spacing w:val="-4"/>
          <w:sz w:val="24"/>
          <w:lang w:val="ru-RU"/>
        </w:rPr>
        <w:t xml:space="preserve"> </w:t>
      </w:r>
      <w:r w:rsidRPr="002905AD">
        <w:rPr>
          <w:b/>
          <w:sz w:val="24"/>
          <w:lang w:val="ru-RU"/>
        </w:rPr>
        <w:t>УЧЕБНЫЕ</w:t>
      </w:r>
      <w:r w:rsidRPr="002905AD">
        <w:rPr>
          <w:b/>
          <w:spacing w:val="-3"/>
          <w:sz w:val="24"/>
          <w:lang w:val="ru-RU"/>
        </w:rPr>
        <w:t xml:space="preserve"> </w:t>
      </w:r>
      <w:r w:rsidRPr="002905AD">
        <w:rPr>
          <w:b/>
          <w:sz w:val="24"/>
          <w:lang w:val="ru-RU"/>
        </w:rPr>
        <w:t>МАТЕРИАЛЫ</w:t>
      </w:r>
      <w:r w:rsidRPr="002905AD">
        <w:rPr>
          <w:b/>
          <w:spacing w:val="-3"/>
          <w:sz w:val="24"/>
          <w:lang w:val="ru-RU"/>
        </w:rPr>
        <w:t xml:space="preserve"> </w:t>
      </w:r>
      <w:r w:rsidRPr="002905AD">
        <w:rPr>
          <w:b/>
          <w:sz w:val="24"/>
          <w:lang w:val="ru-RU"/>
        </w:rPr>
        <w:t>ДЛЯ</w:t>
      </w:r>
      <w:r w:rsidRPr="002905AD">
        <w:rPr>
          <w:b/>
          <w:spacing w:val="-4"/>
          <w:sz w:val="24"/>
          <w:lang w:val="ru-RU"/>
        </w:rPr>
        <w:t xml:space="preserve"> </w:t>
      </w:r>
      <w:r w:rsidRPr="002905AD">
        <w:rPr>
          <w:b/>
          <w:sz w:val="24"/>
          <w:lang w:val="ru-RU"/>
        </w:rPr>
        <w:t>УЧЕНИКА</w:t>
      </w:r>
    </w:p>
    <w:p w:rsidR="002905AD" w:rsidRPr="002905AD" w:rsidRDefault="002905AD" w:rsidP="002905AD">
      <w:pPr>
        <w:pStyle w:val="af"/>
        <w:spacing w:before="163" w:line="271" w:lineRule="auto"/>
        <w:ind w:left="107" w:right="1620"/>
        <w:rPr>
          <w:lang w:val="ru-RU"/>
        </w:rPr>
      </w:pPr>
      <w:r w:rsidRPr="002905AD">
        <w:rPr>
          <w:lang w:val="ru-RU"/>
        </w:rPr>
        <w:t>Математика (в 2 частях), 1 класс /Моро М.И., Волкова С.И., Степанова С.В., Акционерное</w:t>
      </w:r>
      <w:r w:rsidRPr="002905AD">
        <w:rPr>
          <w:spacing w:val="-57"/>
          <w:lang w:val="ru-RU"/>
        </w:rPr>
        <w:t xml:space="preserve"> </w:t>
      </w:r>
      <w:proofErr w:type="spellStart"/>
      <w:r w:rsidRPr="002905AD">
        <w:rPr>
          <w:lang w:val="ru-RU"/>
        </w:rPr>
        <w:t>общество</w:t>
      </w:r>
      <w:proofErr w:type="gramStart"/>
      <w:r w:rsidRPr="002905AD">
        <w:rPr>
          <w:lang w:val="ru-RU"/>
        </w:rPr>
        <w:t>«И</w:t>
      </w:r>
      <w:proofErr w:type="gramEnd"/>
      <w:r w:rsidRPr="002905AD">
        <w:rPr>
          <w:lang w:val="ru-RU"/>
        </w:rPr>
        <w:t>здательство</w:t>
      </w:r>
      <w:proofErr w:type="spellEnd"/>
      <w:r w:rsidRPr="002905AD">
        <w:rPr>
          <w:spacing w:val="3"/>
          <w:lang w:val="ru-RU"/>
        </w:rPr>
        <w:t xml:space="preserve"> </w:t>
      </w:r>
      <w:r w:rsidRPr="002905AD">
        <w:rPr>
          <w:lang w:val="ru-RU"/>
        </w:rPr>
        <w:t>«Просвещение»;</w:t>
      </w:r>
    </w:p>
    <w:p w:rsidR="002905AD" w:rsidRPr="002905AD" w:rsidRDefault="002905AD" w:rsidP="002905AD">
      <w:pPr>
        <w:pStyle w:val="af"/>
        <w:rPr>
          <w:sz w:val="26"/>
          <w:lang w:val="ru-RU"/>
        </w:rPr>
      </w:pPr>
    </w:p>
    <w:p w:rsidR="002905AD" w:rsidRPr="002905AD" w:rsidRDefault="002905AD" w:rsidP="002905AD">
      <w:pPr>
        <w:pStyle w:val="af"/>
        <w:spacing w:before="3"/>
        <w:rPr>
          <w:sz w:val="21"/>
          <w:lang w:val="ru-RU"/>
        </w:rPr>
      </w:pPr>
    </w:p>
    <w:p w:rsidR="002905AD" w:rsidRPr="002905AD" w:rsidRDefault="002905AD" w:rsidP="002905AD">
      <w:pPr>
        <w:pStyle w:val="1"/>
        <w:ind w:left="107"/>
        <w:rPr>
          <w:lang w:val="ru-RU"/>
        </w:rPr>
      </w:pPr>
      <w:r w:rsidRPr="002905AD">
        <w:rPr>
          <w:lang w:val="ru-RU"/>
        </w:rPr>
        <w:t>МЕТОДИЧЕСКИЕ</w:t>
      </w:r>
      <w:r w:rsidRPr="002905AD">
        <w:rPr>
          <w:spacing w:val="-1"/>
          <w:lang w:val="ru-RU"/>
        </w:rPr>
        <w:t xml:space="preserve"> </w:t>
      </w:r>
      <w:r w:rsidRPr="002905AD">
        <w:rPr>
          <w:lang w:val="ru-RU"/>
        </w:rPr>
        <w:t>МАТЕРИАЛЫ</w:t>
      </w:r>
      <w:r w:rsidRPr="002905AD">
        <w:rPr>
          <w:spacing w:val="-2"/>
          <w:lang w:val="ru-RU"/>
        </w:rPr>
        <w:t xml:space="preserve"> </w:t>
      </w:r>
      <w:r w:rsidRPr="002905AD">
        <w:rPr>
          <w:lang w:val="ru-RU"/>
        </w:rPr>
        <w:t>ДЛЯ УЧИТЕЛЯ</w:t>
      </w:r>
    </w:p>
    <w:p w:rsidR="002905AD" w:rsidRPr="002905AD" w:rsidRDefault="002905AD" w:rsidP="002905AD">
      <w:pPr>
        <w:pStyle w:val="af"/>
        <w:spacing w:before="154" w:line="275" w:lineRule="exact"/>
        <w:ind w:left="107"/>
        <w:rPr>
          <w:lang w:val="ru-RU"/>
        </w:rPr>
      </w:pPr>
      <w:r w:rsidRPr="002905AD">
        <w:rPr>
          <w:lang w:val="ru-RU"/>
        </w:rPr>
        <w:t>Поурочные</w:t>
      </w:r>
      <w:r w:rsidRPr="002905AD">
        <w:rPr>
          <w:spacing w:val="-5"/>
          <w:lang w:val="ru-RU"/>
        </w:rPr>
        <w:t xml:space="preserve"> </w:t>
      </w:r>
      <w:r w:rsidRPr="002905AD">
        <w:rPr>
          <w:lang w:val="ru-RU"/>
        </w:rPr>
        <w:t>разработки</w:t>
      </w:r>
    </w:p>
    <w:p w:rsidR="002905AD" w:rsidRPr="002905AD" w:rsidRDefault="002905AD" w:rsidP="002905AD">
      <w:pPr>
        <w:pStyle w:val="af"/>
        <w:spacing w:line="275" w:lineRule="exact"/>
        <w:ind w:left="107"/>
        <w:rPr>
          <w:lang w:val="ru-RU"/>
        </w:rPr>
      </w:pPr>
      <w:r w:rsidRPr="002905AD">
        <w:rPr>
          <w:lang w:val="ru-RU"/>
        </w:rPr>
        <w:t>Библиотека</w:t>
      </w:r>
      <w:r w:rsidRPr="002905AD">
        <w:rPr>
          <w:spacing w:val="-3"/>
          <w:lang w:val="ru-RU"/>
        </w:rPr>
        <w:t xml:space="preserve"> </w:t>
      </w:r>
      <w:r w:rsidRPr="002905AD">
        <w:rPr>
          <w:lang w:val="ru-RU"/>
        </w:rPr>
        <w:t>материалов</w:t>
      </w:r>
      <w:r w:rsidRPr="002905AD">
        <w:rPr>
          <w:spacing w:val="-4"/>
          <w:lang w:val="ru-RU"/>
        </w:rPr>
        <w:t xml:space="preserve"> </w:t>
      </w:r>
      <w:r w:rsidRPr="002905AD">
        <w:rPr>
          <w:lang w:val="ru-RU"/>
        </w:rPr>
        <w:t>для</w:t>
      </w:r>
      <w:r w:rsidRPr="002905AD">
        <w:rPr>
          <w:spacing w:val="-3"/>
          <w:lang w:val="ru-RU"/>
        </w:rPr>
        <w:t xml:space="preserve"> </w:t>
      </w:r>
      <w:r w:rsidRPr="002905AD">
        <w:rPr>
          <w:lang w:val="ru-RU"/>
        </w:rPr>
        <w:t>начальной</w:t>
      </w:r>
      <w:r w:rsidRPr="002905AD">
        <w:rPr>
          <w:spacing w:val="-3"/>
          <w:lang w:val="ru-RU"/>
        </w:rPr>
        <w:t xml:space="preserve"> </w:t>
      </w:r>
      <w:r w:rsidRPr="002905AD">
        <w:rPr>
          <w:lang w:val="ru-RU"/>
        </w:rPr>
        <w:t>школы</w:t>
      </w:r>
      <w:hyperlink r:id="rId9">
        <w:r>
          <w:rPr>
            <w:color w:val="0462C1"/>
            <w:u w:val="single" w:color="0462C1"/>
          </w:rPr>
          <w:t>http</w:t>
        </w:r>
        <w:r w:rsidRPr="002905AD">
          <w:rPr>
            <w:color w:val="0462C1"/>
            <w:u w:val="single" w:color="0462C1"/>
            <w:lang w:val="ru-RU"/>
          </w:rPr>
          <w:t>://</w:t>
        </w:r>
        <w:r>
          <w:rPr>
            <w:color w:val="0462C1"/>
            <w:u w:val="single" w:color="0462C1"/>
          </w:rPr>
          <w:t>www</w:t>
        </w:r>
        <w:r w:rsidRPr="002905AD">
          <w:rPr>
            <w:color w:val="0462C1"/>
            <w:u w:val="single" w:color="0462C1"/>
            <w:lang w:val="ru-RU"/>
          </w:rPr>
          <w:t>.</w:t>
        </w:r>
        <w:proofErr w:type="spellStart"/>
        <w:r>
          <w:rPr>
            <w:color w:val="0462C1"/>
            <w:u w:val="single" w:color="0462C1"/>
          </w:rPr>
          <w:t>nachalka</w:t>
        </w:r>
        <w:proofErr w:type="spellEnd"/>
        <w:r w:rsidRPr="002905AD">
          <w:rPr>
            <w:color w:val="0462C1"/>
            <w:u w:val="single" w:color="0462C1"/>
            <w:lang w:val="ru-RU"/>
          </w:rPr>
          <w:t>.</w:t>
        </w:r>
        <w:r>
          <w:rPr>
            <w:color w:val="0462C1"/>
            <w:u w:val="single" w:color="0462C1"/>
          </w:rPr>
          <w:t>com</w:t>
        </w:r>
        <w:r w:rsidRPr="002905AD">
          <w:rPr>
            <w:color w:val="0462C1"/>
            <w:u w:val="single" w:color="0462C1"/>
            <w:lang w:val="ru-RU"/>
          </w:rPr>
          <w:t>/</w:t>
        </w:r>
        <w:proofErr w:type="spellStart"/>
        <w:r>
          <w:rPr>
            <w:color w:val="0462C1"/>
            <w:u w:val="single" w:color="0462C1"/>
          </w:rPr>
          <w:t>biblioteka</w:t>
        </w:r>
        <w:proofErr w:type="spellEnd"/>
      </w:hyperlink>
    </w:p>
    <w:p w:rsidR="002905AD" w:rsidRPr="002905AD" w:rsidRDefault="002905AD" w:rsidP="002905AD">
      <w:pPr>
        <w:pStyle w:val="af"/>
        <w:rPr>
          <w:sz w:val="20"/>
          <w:lang w:val="ru-RU"/>
        </w:rPr>
      </w:pPr>
    </w:p>
    <w:p w:rsidR="002905AD" w:rsidRPr="002905AD" w:rsidRDefault="002905AD" w:rsidP="002905AD">
      <w:pPr>
        <w:pStyle w:val="af"/>
        <w:rPr>
          <w:sz w:val="20"/>
          <w:lang w:val="ru-RU"/>
        </w:rPr>
      </w:pPr>
    </w:p>
    <w:p w:rsidR="002905AD" w:rsidRPr="002905AD" w:rsidRDefault="002905AD" w:rsidP="002905AD">
      <w:pPr>
        <w:pStyle w:val="1"/>
        <w:spacing w:before="207"/>
        <w:ind w:left="107"/>
        <w:rPr>
          <w:lang w:val="ru-RU"/>
        </w:rPr>
      </w:pPr>
      <w:r w:rsidRPr="002905AD">
        <w:rPr>
          <w:lang w:val="ru-RU"/>
        </w:rPr>
        <w:t>ЦИФРОВЫЕ</w:t>
      </w:r>
      <w:r w:rsidRPr="002905AD">
        <w:rPr>
          <w:spacing w:val="-5"/>
          <w:lang w:val="ru-RU"/>
        </w:rPr>
        <w:t xml:space="preserve"> </w:t>
      </w:r>
      <w:r w:rsidRPr="002905AD">
        <w:rPr>
          <w:lang w:val="ru-RU"/>
        </w:rPr>
        <w:t>ОБРАЗОВАТЕЛЬНЫЕ</w:t>
      </w:r>
      <w:r w:rsidRPr="002905AD">
        <w:rPr>
          <w:spacing w:val="-4"/>
          <w:lang w:val="ru-RU"/>
        </w:rPr>
        <w:t xml:space="preserve"> </w:t>
      </w:r>
      <w:r w:rsidRPr="002905AD">
        <w:rPr>
          <w:lang w:val="ru-RU"/>
        </w:rPr>
        <w:t>РЕСУРСЫ</w:t>
      </w:r>
      <w:r w:rsidRPr="002905AD">
        <w:rPr>
          <w:spacing w:val="-4"/>
          <w:lang w:val="ru-RU"/>
        </w:rPr>
        <w:t xml:space="preserve"> </w:t>
      </w:r>
      <w:r w:rsidRPr="002905AD">
        <w:rPr>
          <w:lang w:val="ru-RU"/>
        </w:rPr>
        <w:t>И</w:t>
      </w:r>
      <w:r w:rsidRPr="002905AD">
        <w:rPr>
          <w:spacing w:val="-2"/>
          <w:lang w:val="ru-RU"/>
        </w:rPr>
        <w:t xml:space="preserve"> </w:t>
      </w:r>
      <w:r w:rsidRPr="002905AD">
        <w:rPr>
          <w:lang w:val="ru-RU"/>
        </w:rPr>
        <w:t>РЕСУРСЫ</w:t>
      </w:r>
      <w:r w:rsidRPr="002905AD">
        <w:rPr>
          <w:spacing w:val="-4"/>
          <w:lang w:val="ru-RU"/>
        </w:rPr>
        <w:t xml:space="preserve"> </w:t>
      </w:r>
      <w:r w:rsidRPr="002905AD">
        <w:rPr>
          <w:lang w:val="ru-RU"/>
        </w:rPr>
        <w:t>СЕТИ</w:t>
      </w:r>
      <w:r w:rsidRPr="002905AD">
        <w:rPr>
          <w:spacing w:val="-4"/>
          <w:lang w:val="ru-RU"/>
        </w:rPr>
        <w:t xml:space="preserve"> </w:t>
      </w:r>
      <w:r w:rsidRPr="002905AD">
        <w:rPr>
          <w:lang w:val="ru-RU"/>
        </w:rPr>
        <w:t>ИНТЕРНЕТ</w:t>
      </w:r>
    </w:p>
    <w:p w:rsidR="002905AD" w:rsidRPr="0046747F" w:rsidRDefault="002905AD" w:rsidP="002905AD">
      <w:pPr>
        <w:pStyle w:val="af"/>
        <w:spacing w:before="166" w:line="261" w:lineRule="auto"/>
        <w:ind w:left="107" w:right="10193"/>
        <w:rPr>
          <w:lang w:val="ru-RU"/>
        </w:rPr>
      </w:pPr>
      <w:proofErr w:type="spellStart"/>
      <w:r w:rsidRPr="0046747F">
        <w:rPr>
          <w:lang w:val="ru-RU"/>
        </w:rPr>
        <w:t>Учи</w:t>
      </w:r>
      <w:proofErr w:type="gramStart"/>
      <w:r w:rsidRPr="0046747F">
        <w:rPr>
          <w:lang w:val="ru-RU"/>
        </w:rPr>
        <w:t>.р</w:t>
      </w:r>
      <w:proofErr w:type="gramEnd"/>
      <w:r w:rsidRPr="0046747F">
        <w:rPr>
          <w:lang w:val="ru-RU"/>
        </w:rPr>
        <w:t>у</w:t>
      </w:r>
      <w:proofErr w:type="spellEnd"/>
      <w:r w:rsidRPr="0046747F">
        <w:rPr>
          <w:spacing w:val="-57"/>
          <w:lang w:val="ru-RU"/>
        </w:rPr>
        <w:t xml:space="preserve"> </w:t>
      </w:r>
      <w:r w:rsidRPr="0046747F">
        <w:rPr>
          <w:lang w:val="ru-RU"/>
        </w:rPr>
        <w:t>РЭШ</w:t>
      </w:r>
    </w:p>
    <w:p w:rsidR="002905AD" w:rsidRPr="0046747F" w:rsidRDefault="002905AD" w:rsidP="002905AD">
      <w:pPr>
        <w:spacing w:line="261" w:lineRule="auto"/>
        <w:rPr>
          <w:lang w:val="ru-RU"/>
        </w:rPr>
        <w:sectPr w:rsidR="002905AD" w:rsidRPr="0046747F">
          <w:pgSz w:w="11900" w:h="16850"/>
          <w:pgMar w:top="180" w:right="300" w:bottom="280" w:left="560" w:header="720" w:footer="720" w:gutter="0"/>
          <w:cols w:space="720"/>
        </w:sectPr>
      </w:pPr>
    </w:p>
    <w:p w:rsidR="002905AD" w:rsidRPr="002905AD" w:rsidRDefault="002905AD" w:rsidP="00191B3F">
      <w:pPr>
        <w:pStyle w:val="1"/>
        <w:spacing w:before="98" w:line="408" w:lineRule="auto"/>
        <w:rPr>
          <w:lang w:val="ru-RU"/>
        </w:rPr>
      </w:pPr>
      <w:r w:rsidRPr="002905AD">
        <w:rPr>
          <w:lang w:val="ru-RU"/>
        </w:rPr>
        <w:lastRenderedPageBreak/>
        <w:t>МАТЕРИАЛЬНО-ТЕХНИЧЕСКОЕ</w:t>
      </w:r>
      <w:r w:rsidRPr="002905AD">
        <w:rPr>
          <w:spacing w:val="-9"/>
          <w:lang w:val="ru-RU"/>
        </w:rPr>
        <w:t xml:space="preserve"> </w:t>
      </w:r>
      <w:r w:rsidRPr="002905AD">
        <w:rPr>
          <w:lang w:val="ru-RU"/>
        </w:rPr>
        <w:t>ОБЕСПЕЧЕНИЕ</w:t>
      </w:r>
      <w:r w:rsidRPr="002905AD">
        <w:rPr>
          <w:spacing w:val="-10"/>
          <w:lang w:val="ru-RU"/>
        </w:rPr>
        <w:t xml:space="preserve"> </w:t>
      </w:r>
      <w:r w:rsidRPr="002905AD">
        <w:rPr>
          <w:lang w:val="ru-RU"/>
        </w:rPr>
        <w:t>ОБРАЗОВАТЕЛЬНОГО</w:t>
      </w:r>
      <w:r w:rsidRPr="002905AD">
        <w:rPr>
          <w:spacing w:val="-10"/>
          <w:lang w:val="ru-RU"/>
        </w:rPr>
        <w:t xml:space="preserve"> </w:t>
      </w:r>
      <w:r w:rsidRPr="002905AD">
        <w:rPr>
          <w:lang w:val="ru-RU"/>
        </w:rPr>
        <w:t>ПРОЦЕССА</w:t>
      </w:r>
      <w:r w:rsidRPr="002905AD">
        <w:rPr>
          <w:spacing w:val="-57"/>
          <w:lang w:val="ru-RU"/>
        </w:rPr>
        <w:t xml:space="preserve"> </w:t>
      </w:r>
      <w:r w:rsidRPr="002905AD">
        <w:rPr>
          <w:lang w:val="ru-RU"/>
        </w:rPr>
        <w:t>УЧЕБНОЕ</w:t>
      </w:r>
      <w:r w:rsidRPr="002905AD">
        <w:rPr>
          <w:spacing w:val="-1"/>
          <w:lang w:val="ru-RU"/>
        </w:rPr>
        <w:t xml:space="preserve"> </w:t>
      </w:r>
      <w:r w:rsidRPr="002905AD">
        <w:rPr>
          <w:lang w:val="ru-RU"/>
        </w:rPr>
        <w:t>ОБОРУДОВАНИЕ</w:t>
      </w:r>
    </w:p>
    <w:p w:rsidR="002905AD" w:rsidRPr="002905AD" w:rsidRDefault="002905AD" w:rsidP="002905AD">
      <w:pPr>
        <w:spacing w:before="4"/>
        <w:ind w:left="880" w:right="338"/>
        <w:rPr>
          <w:rFonts w:ascii="Cambria" w:hAnsi="Cambria"/>
          <w:lang w:val="ru-RU"/>
        </w:rPr>
      </w:pPr>
      <w:r w:rsidRPr="002905AD">
        <w:rPr>
          <w:rFonts w:ascii="Cambria" w:hAnsi="Cambria"/>
          <w:lang w:val="ru-RU"/>
        </w:rPr>
        <w:t>Таблицы к основным разделам грамматического материала, содержащегося в программе Наборы</w:t>
      </w:r>
      <w:r w:rsidRPr="002905AD">
        <w:rPr>
          <w:rFonts w:ascii="Cambria" w:hAnsi="Cambria"/>
          <w:spacing w:val="-46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сюжетных</w:t>
      </w:r>
      <w:r w:rsidRPr="002905AD">
        <w:rPr>
          <w:rFonts w:ascii="Cambria" w:hAnsi="Cambria"/>
          <w:spacing w:val="-2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(предметных)</w:t>
      </w:r>
      <w:r w:rsidRPr="002905AD">
        <w:rPr>
          <w:rFonts w:ascii="Cambria" w:hAnsi="Cambria"/>
          <w:spacing w:val="-1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картинок</w:t>
      </w:r>
      <w:r w:rsidRPr="002905AD">
        <w:rPr>
          <w:rFonts w:ascii="Cambria" w:hAnsi="Cambria"/>
          <w:spacing w:val="1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в</w:t>
      </w:r>
      <w:r w:rsidRPr="002905AD">
        <w:rPr>
          <w:rFonts w:ascii="Cambria" w:hAnsi="Cambria"/>
          <w:spacing w:val="-4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соответствии</w:t>
      </w:r>
      <w:r w:rsidRPr="002905AD">
        <w:rPr>
          <w:rFonts w:ascii="Cambria" w:hAnsi="Cambria"/>
          <w:spacing w:val="-1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с</w:t>
      </w:r>
      <w:r w:rsidRPr="002905AD">
        <w:rPr>
          <w:rFonts w:ascii="Cambria" w:hAnsi="Cambria"/>
          <w:spacing w:val="-1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тематикой</w:t>
      </w:r>
    </w:p>
    <w:p w:rsidR="002905AD" w:rsidRPr="002905AD" w:rsidRDefault="002905AD" w:rsidP="002905AD">
      <w:pPr>
        <w:pStyle w:val="1"/>
        <w:spacing w:before="198"/>
        <w:ind w:left="880"/>
        <w:rPr>
          <w:lang w:val="ru-RU"/>
        </w:rPr>
      </w:pPr>
      <w:r w:rsidRPr="002905AD">
        <w:rPr>
          <w:lang w:val="ru-RU"/>
        </w:rPr>
        <w:t>ОБОРУДОВАНИЕ</w:t>
      </w:r>
      <w:r w:rsidRPr="002905AD">
        <w:rPr>
          <w:spacing w:val="-3"/>
          <w:lang w:val="ru-RU"/>
        </w:rPr>
        <w:t xml:space="preserve"> </w:t>
      </w:r>
      <w:r w:rsidRPr="002905AD">
        <w:rPr>
          <w:lang w:val="ru-RU"/>
        </w:rPr>
        <w:t>ДЛЯ</w:t>
      </w:r>
      <w:r w:rsidRPr="002905AD">
        <w:rPr>
          <w:spacing w:val="-4"/>
          <w:lang w:val="ru-RU"/>
        </w:rPr>
        <w:t xml:space="preserve"> </w:t>
      </w:r>
      <w:r w:rsidRPr="002905AD">
        <w:rPr>
          <w:lang w:val="ru-RU"/>
        </w:rPr>
        <w:t>ПРОВЕДЕНИЯ</w:t>
      </w:r>
      <w:r w:rsidRPr="002905AD">
        <w:rPr>
          <w:spacing w:val="-3"/>
          <w:lang w:val="ru-RU"/>
        </w:rPr>
        <w:t xml:space="preserve"> </w:t>
      </w:r>
      <w:r w:rsidRPr="002905AD">
        <w:rPr>
          <w:lang w:val="ru-RU"/>
        </w:rPr>
        <w:t>ЛАБОРАТОРНЫХ</w:t>
      </w:r>
      <w:r w:rsidRPr="002905AD">
        <w:rPr>
          <w:spacing w:val="-3"/>
          <w:lang w:val="ru-RU"/>
        </w:rPr>
        <w:t xml:space="preserve"> </w:t>
      </w:r>
      <w:r w:rsidRPr="002905AD">
        <w:rPr>
          <w:lang w:val="ru-RU"/>
        </w:rPr>
        <w:t>И</w:t>
      </w:r>
      <w:r w:rsidRPr="002905AD">
        <w:rPr>
          <w:spacing w:val="-2"/>
          <w:lang w:val="ru-RU"/>
        </w:rPr>
        <w:t xml:space="preserve"> </w:t>
      </w:r>
      <w:r w:rsidRPr="002905AD">
        <w:rPr>
          <w:lang w:val="ru-RU"/>
        </w:rPr>
        <w:t>ПРАКТИЧЕСКИХ</w:t>
      </w:r>
      <w:r w:rsidRPr="002905AD">
        <w:rPr>
          <w:spacing w:val="-3"/>
          <w:lang w:val="ru-RU"/>
        </w:rPr>
        <w:t xml:space="preserve"> </w:t>
      </w:r>
      <w:r w:rsidRPr="002905AD">
        <w:rPr>
          <w:lang w:val="ru-RU"/>
        </w:rPr>
        <w:t>РАБОТ</w:t>
      </w:r>
    </w:p>
    <w:p w:rsidR="002905AD" w:rsidRDefault="002905AD" w:rsidP="002905AD">
      <w:pPr>
        <w:pStyle w:val="ae"/>
        <w:widowControl w:val="0"/>
        <w:numPr>
          <w:ilvl w:val="0"/>
          <w:numId w:val="10"/>
        </w:numPr>
        <w:tabs>
          <w:tab w:val="left" w:pos="1102"/>
        </w:tabs>
        <w:autoSpaceDE w:val="0"/>
        <w:autoSpaceDN w:val="0"/>
        <w:spacing w:before="203" w:after="0" w:line="240" w:lineRule="auto"/>
        <w:ind w:hanging="222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</w:rPr>
        <w:t>Классная</w:t>
      </w:r>
      <w:proofErr w:type="spellEnd"/>
      <w:r>
        <w:rPr>
          <w:rFonts w:ascii="Cambria" w:hAnsi="Cambria"/>
          <w:spacing w:val="-4"/>
        </w:rPr>
        <w:t xml:space="preserve"> </w:t>
      </w:r>
      <w:proofErr w:type="spellStart"/>
      <w:r>
        <w:rPr>
          <w:rFonts w:ascii="Cambria" w:hAnsi="Cambria"/>
        </w:rPr>
        <w:t>магнитная</w:t>
      </w:r>
      <w:proofErr w:type="spellEnd"/>
      <w:r>
        <w:rPr>
          <w:rFonts w:ascii="Cambria" w:hAnsi="Cambria"/>
          <w:spacing w:val="-3"/>
        </w:rPr>
        <w:t xml:space="preserve"> </w:t>
      </w:r>
      <w:proofErr w:type="spellStart"/>
      <w:r>
        <w:rPr>
          <w:rFonts w:ascii="Cambria" w:hAnsi="Cambria"/>
        </w:rPr>
        <w:t>доска</w:t>
      </w:r>
      <w:proofErr w:type="spellEnd"/>
      <w:r>
        <w:rPr>
          <w:rFonts w:ascii="Cambria" w:hAnsi="Cambria"/>
        </w:rPr>
        <w:t>.</w:t>
      </w:r>
    </w:p>
    <w:p w:rsidR="002905AD" w:rsidRPr="002905AD" w:rsidRDefault="002905AD" w:rsidP="002905AD">
      <w:pPr>
        <w:pStyle w:val="ae"/>
        <w:widowControl w:val="0"/>
        <w:numPr>
          <w:ilvl w:val="0"/>
          <w:numId w:val="10"/>
        </w:numPr>
        <w:tabs>
          <w:tab w:val="left" w:pos="1102"/>
        </w:tabs>
        <w:autoSpaceDE w:val="0"/>
        <w:autoSpaceDN w:val="0"/>
        <w:spacing w:before="200" w:after="0" w:line="240" w:lineRule="auto"/>
        <w:ind w:hanging="222"/>
        <w:contextualSpacing w:val="0"/>
        <w:rPr>
          <w:rFonts w:ascii="Cambria" w:hAnsi="Cambria"/>
          <w:lang w:val="ru-RU"/>
        </w:rPr>
      </w:pPr>
      <w:r w:rsidRPr="002905AD">
        <w:rPr>
          <w:rFonts w:ascii="Cambria" w:hAnsi="Cambria"/>
          <w:lang w:val="ru-RU"/>
        </w:rPr>
        <w:t>Настенная</w:t>
      </w:r>
      <w:r w:rsidRPr="002905AD">
        <w:rPr>
          <w:rFonts w:ascii="Cambria" w:hAnsi="Cambria"/>
          <w:spacing w:val="-3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доска</w:t>
      </w:r>
      <w:r w:rsidRPr="002905AD">
        <w:rPr>
          <w:rFonts w:ascii="Cambria" w:hAnsi="Cambria"/>
          <w:spacing w:val="-4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с</w:t>
      </w:r>
      <w:r w:rsidRPr="002905AD">
        <w:rPr>
          <w:rFonts w:ascii="Cambria" w:hAnsi="Cambria"/>
          <w:spacing w:val="-2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приспособлением</w:t>
      </w:r>
      <w:r w:rsidRPr="002905AD">
        <w:rPr>
          <w:rFonts w:ascii="Cambria" w:hAnsi="Cambria"/>
          <w:spacing w:val="-2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для</w:t>
      </w:r>
      <w:r w:rsidRPr="002905AD">
        <w:rPr>
          <w:rFonts w:ascii="Cambria" w:hAnsi="Cambria"/>
          <w:spacing w:val="-2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крепления</w:t>
      </w:r>
      <w:r w:rsidRPr="002905AD">
        <w:rPr>
          <w:rFonts w:ascii="Cambria" w:hAnsi="Cambria"/>
          <w:spacing w:val="-2"/>
          <w:lang w:val="ru-RU"/>
        </w:rPr>
        <w:t xml:space="preserve"> </w:t>
      </w:r>
      <w:r w:rsidRPr="002905AD">
        <w:rPr>
          <w:rFonts w:ascii="Cambria" w:hAnsi="Cambria"/>
          <w:lang w:val="ru-RU"/>
        </w:rPr>
        <w:t>картинок.</w:t>
      </w:r>
    </w:p>
    <w:p w:rsidR="002905AD" w:rsidRDefault="002905AD" w:rsidP="002905AD">
      <w:pPr>
        <w:pStyle w:val="ae"/>
        <w:widowControl w:val="0"/>
        <w:numPr>
          <w:ilvl w:val="0"/>
          <w:numId w:val="10"/>
        </w:numPr>
        <w:tabs>
          <w:tab w:val="left" w:pos="1102"/>
        </w:tabs>
        <w:autoSpaceDE w:val="0"/>
        <w:autoSpaceDN w:val="0"/>
        <w:spacing w:before="200" w:after="0" w:line="240" w:lineRule="auto"/>
        <w:ind w:hanging="222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</w:rPr>
        <w:t>Колонки</w:t>
      </w:r>
      <w:proofErr w:type="spellEnd"/>
    </w:p>
    <w:p w:rsidR="002905AD" w:rsidRDefault="002905AD" w:rsidP="002905AD">
      <w:pPr>
        <w:pStyle w:val="ae"/>
        <w:widowControl w:val="0"/>
        <w:numPr>
          <w:ilvl w:val="0"/>
          <w:numId w:val="10"/>
        </w:numPr>
        <w:tabs>
          <w:tab w:val="left" w:pos="1050"/>
        </w:tabs>
        <w:autoSpaceDE w:val="0"/>
        <w:autoSpaceDN w:val="0"/>
        <w:spacing w:before="203" w:after="0" w:line="240" w:lineRule="auto"/>
        <w:ind w:left="1049" w:hanging="17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</w:rPr>
        <w:t>Компьютер</w:t>
      </w:r>
      <w:proofErr w:type="spellEnd"/>
    </w:p>
    <w:p w:rsidR="004A10F0" w:rsidRDefault="004A10F0">
      <w:pPr>
        <w:autoSpaceDE w:val="0"/>
        <w:autoSpaceDN w:val="0"/>
        <w:spacing w:after="0" w:line="14" w:lineRule="exact"/>
      </w:pPr>
    </w:p>
    <w:p w:rsidR="004A10F0" w:rsidRDefault="004A10F0">
      <w:pPr>
        <w:sectPr w:rsidR="004A10F0" w:rsidSect="002905AD">
          <w:pgSz w:w="11900" w:h="16840"/>
          <w:pgMar w:top="640" w:right="400" w:bottom="666" w:left="282" w:header="720" w:footer="720" w:gutter="0"/>
          <w:cols w:space="720" w:equalWidth="0">
            <w:col w:w="15774" w:space="0"/>
          </w:cols>
          <w:docGrid w:linePitch="360"/>
        </w:sectPr>
      </w:pPr>
    </w:p>
    <w:p w:rsidR="002D444D" w:rsidRDefault="002D444D" w:rsidP="002905AD">
      <w:pPr>
        <w:autoSpaceDE w:val="0"/>
        <w:autoSpaceDN w:val="0"/>
        <w:spacing w:after="66" w:line="220" w:lineRule="exact"/>
      </w:pPr>
    </w:p>
    <w:sectPr w:rsidR="002D444D" w:rsidSect="002905AD">
      <w:pgSz w:w="16840" w:h="11900"/>
      <w:pgMar w:top="284" w:right="640" w:bottom="442" w:left="666" w:header="720" w:footer="720" w:gutter="0"/>
      <w:cols w:space="720" w:equalWidth="0">
        <w:col w:w="1553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BE86E4E"/>
    <w:multiLevelType w:val="hybridMultilevel"/>
    <w:tmpl w:val="E9306016"/>
    <w:lvl w:ilvl="0" w:tplc="BB2AAEEA">
      <w:numFmt w:val="bullet"/>
      <w:lvlText w:val="—"/>
      <w:lvlJc w:val="left"/>
      <w:pPr>
        <w:ind w:left="52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60FAD8">
      <w:numFmt w:val="bullet"/>
      <w:lvlText w:val="•"/>
      <w:lvlJc w:val="left"/>
      <w:pPr>
        <w:ind w:left="1547" w:hanging="361"/>
      </w:pPr>
      <w:rPr>
        <w:rFonts w:hint="default"/>
        <w:lang w:val="ru-RU" w:eastAsia="en-US" w:bidi="ar-SA"/>
      </w:rPr>
    </w:lvl>
    <w:lvl w:ilvl="2" w:tplc="B4A00976">
      <w:numFmt w:val="bullet"/>
      <w:lvlText w:val="•"/>
      <w:lvlJc w:val="left"/>
      <w:pPr>
        <w:ind w:left="2575" w:hanging="361"/>
      </w:pPr>
      <w:rPr>
        <w:rFonts w:hint="default"/>
        <w:lang w:val="ru-RU" w:eastAsia="en-US" w:bidi="ar-SA"/>
      </w:rPr>
    </w:lvl>
    <w:lvl w:ilvl="3" w:tplc="54ACC30E">
      <w:numFmt w:val="bullet"/>
      <w:lvlText w:val="•"/>
      <w:lvlJc w:val="left"/>
      <w:pPr>
        <w:ind w:left="3603" w:hanging="361"/>
      </w:pPr>
      <w:rPr>
        <w:rFonts w:hint="default"/>
        <w:lang w:val="ru-RU" w:eastAsia="en-US" w:bidi="ar-SA"/>
      </w:rPr>
    </w:lvl>
    <w:lvl w:ilvl="4" w:tplc="6F3CA986">
      <w:numFmt w:val="bullet"/>
      <w:lvlText w:val="•"/>
      <w:lvlJc w:val="left"/>
      <w:pPr>
        <w:ind w:left="4631" w:hanging="361"/>
      </w:pPr>
      <w:rPr>
        <w:rFonts w:hint="default"/>
        <w:lang w:val="ru-RU" w:eastAsia="en-US" w:bidi="ar-SA"/>
      </w:rPr>
    </w:lvl>
    <w:lvl w:ilvl="5" w:tplc="2E90D898">
      <w:numFmt w:val="bullet"/>
      <w:lvlText w:val="•"/>
      <w:lvlJc w:val="left"/>
      <w:pPr>
        <w:ind w:left="5659" w:hanging="361"/>
      </w:pPr>
      <w:rPr>
        <w:rFonts w:hint="default"/>
        <w:lang w:val="ru-RU" w:eastAsia="en-US" w:bidi="ar-SA"/>
      </w:rPr>
    </w:lvl>
    <w:lvl w:ilvl="6" w:tplc="FF90028A">
      <w:numFmt w:val="bullet"/>
      <w:lvlText w:val="•"/>
      <w:lvlJc w:val="left"/>
      <w:pPr>
        <w:ind w:left="6687" w:hanging="361"/>
      </w:pPr>
      <w:rPr>
        <w:rFonts w:hint="default"/>
        <w:lang w:val="ru-RU" w:eastAsia="en-US" w:bidi="ar-SA"/>
      </w:rPr>
    </w:lvl>
    <w:lvl w:ilvl="7" w:tplc="A970B54A">
      <w:numFmt w:val="bullet"/>
      <w:lvlText w:val="•"/>
      <w:lvlJc w:val="left"/>
      <w:pPr>
        <w:ind w:left="7715" w:hanging="361"/>
      </w:pPr>
      <w:rPr>
        <w:rFonts w:hint="default"/>
        <w:lang w:val="ru-RU" w:eastAsia="en-US" w:bidi="ar-SA"/>
      </w:rPr>
    </w:lvl>
    <w:lvl w:ilvl="8" w:tplc="909054E0">
      <w:numFmt w:val="bullet"/>
      <w:lvlText w:val="•"/>
      <w:lvlJc w:val="left"/>
      <w:pPr>
        <w:ind w:left="8743" w:hanging="361"/>
      </w:pPr>
      <w:rPr>
        <w:rFonts w:hint="default"/>
        <w:lang w:val="ru-RU" w:eastAsia="en-US" w:bidi="ar-SA"/>
      </w:rPr>
    </w:lvl>
  </w:abstractNum>
  <w:abstractNum w:abstractNumId="10">
    <w:nsid w:val="25EB6F1F"/>
    <w:multiLevelType w:val="hybridMultilevel"/>
    <w:tmpl w:val="A64C4068"/>
    <w:lvl w:ilvl="0" w:tplc="3DEE5736">
      <w:start w:val="1"/>
      <w:numFmt w:val="decimal"/>
      <w:lvlText w:val="%1)"/>
      <w:lvlJc w:val="left"/>
      <w:pPr>
        <w:ind w:left="603" w:hanging="317"/>
      </w:pPr>
      <w:rPr>
        <w:rFonts w:hint="default"/>
        <w:i/>
        <w:iCs/>
        <w:w w:val="100"/>
        <w:lang w:val="ru-RU" w:eastAsia="en-US" w:bidi="ar-SA"/>
      </w:rPr>
    </w:lvl>
    <w:lvl w:ilvl="1" w:tplc="103C2E96">
      <w:numFmt w:val="bullet"/>
      <w:lvlText w:val="—"/>
      <w:lvlJc w:val="left"/>
      <w:pPr>
        <w:ind w:left="527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BC6708E">
      <w:numFmt w:val="bullet"/>
      <w:lvlText w:val="•"/>
      <w:lvlJc w:val="left"/>
      <w:pPr>
        <w:ind w:left="1733" w:hanging="363"/>
      </w:pPr>
      <w:rPr>
        <w:rFonts w:hint="default"/>
        <w:lang w:val="ru-RU" w:eastAsia="en-US" w:bidi="ar-SA"/>
      </w:rPr>
    </w:lvl>
    <w:lvl w:ilvl="3" w:tplc="8A685DD2">
      <w:numFmt w:val="bullet"/>
      <w:lvlText w:val="•"/>
      <w:lvlJc w:val="left"/>
      <w:pPr>
        <w:ind w:left="2866" w:hanging="363"/>
      </w:pPr>
      <w:rPr>
        <w:rFonts w:hint="default"/>
        <w:lang w:val="ru-RU" w:eastAsia="en-US" w:bidi="ar-SA"/>
      </w:rPr>
    </w:lvl>
    <w:lvl w:ilvl="4" w:tplc="A5FAFE1C">
      <w:numFmt w:val="bullet"/>
      <w:lvlText w:val="•"/>
      <w:lvlJc w:val="left"/>
      <w:pPr>
        <w:ind w:left="3999" w:hanging="363"/>
      </w:pPr>
      <w:rPr>
        <w:rFonts w:hint="default"/>
        <w:lang w:val="ru-RU" w:eastAsia="en-US" w:bidi="ar-SA"/>
      </w:rPr>
    </w:lvl>
    <w:lvl w:ilvl="5" w:tplc="31C24B54">
      <w:numFmt w:val="bullet"/>
      <w:lvlText w:val="•"/>
      <w:lvlJc w:val="left"/>
      <w:pPr>
        <w:ind w:left="5132" w:hanging="363"/>
      </w:pPr>
      <w:rPr>
        <w:rFonts w:hint="default"/>
        <w:lang w:val="ru-RU" w:eastAsia="en-US" w:bidi="ar-SA"/>
      </w:rPr>
    </w:lvl>
    <w:lvl w:ilvl="6" w:tplc="5A7CC928">
      <w:numFmt w:val="bullet"/>
      <w:lvlText w:val="•"/>
      <w:lvlJc w:val="left"/>
      <w:pPr>
        <w:ind w:left="6266" w:hanging="363"/>
      </w:pPr>
      <w:rPr>
        <w:rFonts w:hint="default"/>
        <w:lang w:val="ru-RU" w:eastAsia="en-US" w:bidi="ar-SA"/>
      </w:rPr>
    </w:lvl>
    <w:lvl w:ilvl="7" w:tplc="B4C6B038">
      <w:numFmt w:val="bullet"/>
      <w:lvlText w:val="•"/>
      <w:lvlJc w:val="left"/>
      <w:pPr>
        <w:ind w:left="7399" w:hanging="363"/>
      </w:pPr>
      <w:rPr>
        <w:rFonts w:hint="default"/>
        <w:lang w:val="ru-RU" w:eastAsia="en-US" w:bidi="ar-SA"/>
      </w:rPr>
    </w:lvl>
    <w:lvl w:ilvl="8" w:tplc="FA82124A">
      <w:numFmt w:val="bullet"/>
      <w:lvlText w:val="•"/>
      <w:lvlJc w:val="left"/>
      <w:pPr>
        <w:ind w:left="8532" w:hanging="363"/>
      </w:pPr>
      <w:rPr>
        <w:rFonts w:hint="default"/>
        <w:lang w:val="ru-RU" w:eastAsia="en-US" w:bidi="ar-SA"/>
      </w:rPr>
    </w:lvl>
  </w:abstractNum>
  <w:abstractNum w:abstractNumId="11">
    <w:nsid w:val="5C3935DB"/>
    <w:multiLevelType w:val="hybridMultilevel"/>
    <w:tmpl w:val="8C6A215E"/>
    <w:lvl w:ilvl="0" w:tplc="7A3A887C">
      <w:start w:val="1"/>
      <w:numFmt w:val="decimal"/>
      <w:lvlText w:val="%1."/>
      <w:lvlJc w:val="left"/>
      <w:pPr>
        <w:ind w:left="931" w:hanging="221"/>
      </w:pPr>
      <w:rPr>
        <w:rFonts w:ascii="Cambria" w:eastAsia="Cambria" w:hAnsi="Cambria" w:cs="Cambria" w:hint="default"/>
        <w:w w:val="100"/>
        <w:sz w:val="22"/>
        <w:szCs w:val="22"/>
        <w:lang w:val="ru-RU" w:eastAsia="en-US" w:bidi="ar-SA"/>
      </w:rPr>
    </w:lvl>
    <w:lvl w:ilvl="1" w:tplc="7B2E24F2">
      <w:numFmt w:val="bullet"/>
      <w:lvlText w:val="•"/>
      <w:lvlJc w:val="left"/>
      <w:pPr>
        <w:ind w:left="1923" w:hanging="221"/>
      </w:pPr>
      <w:rPr>
        <w:rFonts w:hint="default"/>
        <w:lang w:val="ru-RU" w:eastAsia="en-US" w:bidi="ar-SA"/>
      </w:rPr>
    </w:lvl>
    <w:lvl w:ilvl="2" w:tplc="DB90C382">
      <w:numFmt w:val="bullet"/>
      <w:lvlText w:val="•"/>
      <w:lvlJc w:val="left"/>
      <w:pPr>
        <w:ind w:left="2917" w:hanging="221"/>
      </w:pPr>
      <w:rPr>
        <w:rFonts w:hint="default"/>
        <w:lang w:val="ru-RU" w:eastAsia="en-US" w:bidi="ar-SA"/>
      </w:rPr>
    </w:lvl>
    <w:lvl w:ilvl="3" w:tplc="CB32C712">
      <w:numFmt w:val="bullet"/>
      <w:lvlText w:val="•"/>
      <w:lvlJc w:val="left"/>
      <w:pPr>
        <w:ind w:left="3911" w:hanging="221"/>
      </w:pPr>
      <w:rPr>
        <w:rFonts w:hint="default"/>
        <w:lang w:val="ru-RU" w:eastAsia="en-US" w:bidi="ar-SA"/>
      </w:rPr>
    </w:lvl>
    <w:lvl w:ilvl="4" w:tplc="A19ED47E">
      <w:numFmt w:val="bullet"/>
      <w:lvlText w:val="•"/>
      <w:lvlJc w:val="left"/>
      <w:pPr>
        <w:ind w:left="4905" w:hanging="221"/>
      </w:pPr>
      <w:rPr>
        <w:rFonts w:hint="default"/>
        <w:lang w:val="ru-RU" w:eastAsia="en-US" w:bidi="ar-SA"/>
      </w:rPr>
    </w:lvl>
    <w:lvl w:ilvl="5" w:tplc="889C5A02">
      <w:numFmt w:val="bullet"/>
      <w:lvlText w:val="•"/>
      <w:lvlJc w:val="left"/>
      <w:pPr>
        <w:ind w:left="5899" w:hanging="221"/>
      </w:pPr>
      <w:rPr>
        <w:rFonts w:hint="default"/>
        <w:lang w:val="ru-RU" w:eastAsia="en-US" w:bidi="ar-SA"/>
      </w:rPr>
    </w:lvl>
    <w:lvl w:ilvl="6" w:tplc="8DA207CC">
      <w:numFmt w:val="bullet"/>
      <w:lvlText w:val="•"/>
      <w:lvlJc w:val="left"/>
      <w:pPr>
        <w:ind w:left="6893" w:hanging="221"/>
      </w:pPr>
      <w:rPr>
        <w:rFonts w:hint="default"/>
        <w:lang w:val="ru-RU" w:eastAsia="en-US" w:bidi="ar-SA"/>
      </w:rPr>
    </w:lvl>
    <w:lvl w:ilvl="7" w:tplc="5D68F35A">
      <w:numFmt w:val="bullet"/>
      <w:lvlText w:val="•"/>
      <w:lvlJc w:val="left"/>
      <w:pPr>
        <w:ind w:left="7887" w:hanging="221"/>
      </w:pPr>
      <w:rPr>
        <w:rFonts w:hint="default"/>
        <w:lang w:val="ru-RU" w:eastAsia="en-US" w:bidi="ar-SA"/>
      </w:rPr>
    </w:lvl>
    <w:lvl w:ilvl="8" w:tplc="71C2B99A">
      <w:numFmt w:val="bullet"/>
      <w:lvlText w:val="•"/>
      <w:lvlJc w:val="left"/>
      <w:pPr>
        <w:ind w:left="8881" w:hanging="221"/>
      </w:pPr>
      <w:rPr>
        <w:rFonts w:hint="default"/>
        <w:lang w:val="ru-RU" w:eastAsia="en-US" w:bidi="ar-SA"/>
      </w:rPr>
    </w:lvl>
  </w:abstractNum>
  <w:abstractNum w:abstractNumId="12">
    <w:nsid w:val="642765C8"/>
    <w:multiLevelType w:val="hybridMultilevel"/>
    <w:tmpl w:val="D2A6C272"/>
    <w:lvl w:ilvl="0" w:tplc="163EA768">
      <w:start w:val="1"/>
      <w:numFmt w:val="decimal"/>
      <w:lvlText w:val="%1)"/>
      <w:lvlJc w:val="left"/>
      <w:pPr>
        <w:ind w:left="603" w:hanging="317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8EA8CF4">
      <w:numFmt w:val="bullet"/>
      <w:lvlText w:val="—"/>
      <w:lvlJc w:val="left"/>
      <w:pPr>
        <w:ind w:left="52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4F0B6BA">
      <w:numFmt w:val="bullet"/>
      <w:lvlText w:val="•"/>
      <w:lvlJc w:val="left"/>
      <w:pPr>
        <w:ind w:left="1733" w:hanging="361"/>
      </w:pPr>
      <w:rPr>
        <w:rFonts w:hint="default"/>
        <w:lang w:val="ru-RU" w:eastAsia="en-US" w:bidi="ar-SA"/>
      </w:rPr>
    </w:lvl>
    <w:lvl w:ilvl="3" w:tplc="A424A898">
      <w:numFmt w:val="bullet"/>
      <w:lvlText w:val="•"/>
      <w:lvlJc w:val="left"/>
      <w:pPr>
        <w:ind w:left="2866" w:hanging="361"/>
      </w:pPr>
      <w:rPr>
        <w:rFonts w:hint="default"/>
        <w:lang w:val="ru-RU" w:eastAsia="en-US" w:bidi="ar-SA"/>
      </w:rPr>
    </w:lvl>
    <w:lvl w:ilvl="4" w:tplc="7E5E8138">
      <w:numFmt w:val="bullet"/>
      <w:lvlText w:val="•"/>
      <w:lvlJc w:val="left"/>
      <w:pPr>
        <w:ind w:left="3999" w:hanging="361"/>
      </w:pPr>
      <w:rPr>
        <w:rFonts w:hint="default"/>
        <w:lang w:val="ru-RU" w:eastAsia="en-US" w:bidi="ar-SA"/>
      </w:rPr>
    </w:lvl>
    <w:lvl w:ilvl="5" w:tplc="E4620FFC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BAC0115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04E30F0">
      <w:numFmt w:val="bullet"/>
      <w:lvlText w:val="•"/>
      <w:lvlJc w:val="left"/>
      <w:pPr>
        <w:ind w:left="7399" w:hanging="361"/>
      </w:pPr>
      <w:rPr>
        <w:rFonts w:hint="default"/>
        <w:lang w:val="ru-RU" w:eastAsia="en-US" w:bidi="ar-SA"/>
      </w:rPr>
    </w:lvl>
    <w:lvl w:ilvl="8" w:tplc="CF5EC118">
      <w:numFmt w:val="bullet"/>
      <w:lvlText w:val="•"/>
      <w:lvlJc w:val="left"/>
      <w:pPr>
        <w:ind w:left="8532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731B"/>
    <w:rsid w:val="00034616"/>
    <w:rsid w:val="0006063C"/>
    <w:rsid w:val="0015074B"/>
    <w:rsid w:val="00191B3F"/>
    <w:rsid w:val="002905AD"/>
    <w:rsid w:val="0029639D"/>
    <w:rsid w:val="002D444D"/>
    <w:rsid w:val="00326F90"/>
    <w:rsid w:val="0046747F"/>
    <w:rsid w:val="004A10F0"/>
    <w:rsid w:val="007B605B"/>
    <w:rsid w:val="008A263F"/>
    <w:rsid w:val="00AA1D8D"/>
    <w:rsid w:val="00B47730"/>
    <w:rsid w:val="00C406A6"/>
    <w:rsid w:val="00CB0664"/>
    <w:rsid w:val="00DD752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2905A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2905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2905A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2905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chalka.com/bibliote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F4770D-0587-4788-81E0-08A8B9DF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5305</Words>
  <Characters>30244</Characters>
  <Application>Microsoft Office Word</Application>
  <DocSecurity>0</DocSecurity>
  <Lines>252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35479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6</cp:revision>
  <dcterms:created xsi:type="dcterms:W3CDTF">2013-12-23T23:15:00Z</dcterms:created>
  <dcterms:modified xsi:type="dcterms:W3CDTF">2022-08-24T09:33:00Z</dcterms:modified>
  <cp:category/>
</cp:coreProperties>
</file>